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1E" w:rsidRPr="0092306E" w:rsidRDefault="00AF581E" w:rsidP="00AF581E">
      <w:pPr>
        <w:suppressAutoHyphens/>
        <w:spacing w:line="240" w:lineRule="auto"/>
        <w:ind w:firstLine="336"/>
        <w:jc w:val="center"/>
        <w:rPr>
          <w:rFonts w:ascii="Times New Roman" w:hAnsi="Times New Roman"/>
          <w:b/>
          <w:sz w:val="28"/>
          <w:szCs w:val="28"/>
        </w:rPr>
      </w:pPr>
      <w:r w:rsidRPr="0092306E">
        <w:rPr>
          <w:rFonts w:ascii="Times New Roman" w:hAnsi="Times New Roman"/>
          <w:b/>
          <w:sz w:val="28"/>
          <w:szCs w:val="28"/>
        </w:rPr>
        <w:t>Информация о реализации на территории Златоустовског</w:t>
      </w:r>
      <w:r w:rsidR="0021034D">
        <w:rPr>
          <w:rFonts w:ascii="Times New Roman" w:hAnsi="Times New Roman"/>
          <w:b/>
          <w:sz w:val="28"/>
          <w:szCs w:val="28"/>
        </w:rPr>
        <w:t>о городского округа муниципальной</w:t>
      </w:r>
      <w:r w:rsidRPr="0092306E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21034D">
        <w:rPr>
          <w:rFonts w:ascii="Times New Roman" w:hAnsi="Times New Roman"/>
          <w:b/>
          <w:sz w:val="28"/>
          <w:szCs w:val="28"/>
        </w:rPr>
        <w:t>ы</w:t>
      </w:r>
      <w:r w:rsidRPr="0092306E">
        <w:rPr>
          <w:rFonts w:ascii="Times New Roman" w:hAnsi="Times New Roman"/>
          <w:b/>
          <w:sz w:val="28"/>
          <w:szCs w:val="28"/>
        </w:rPr>
        <w:t xml:space="preserve"> за </w:t>
      </w:r>
      <w:r w:rsidR="001E0F5F" w:rsidRPr="0092306E">
        <w:rPr>
          <w:rFonts w:ascii="Times New Roman" w:hAnsi="Times New Roman"/>
          <w:b/>
          <w:sz w:val="28"/>
          <w:szCs w:val="28"/>
        </w:rPr>
        <w:t>1</w:t>
      </w:r>
      <w:r w:rsidR="003B1C14" w:rsidRPr="0092306E">
        <w:rPr>
          <w:rFonts w:ascii="Times New Roman" w:hAnsi="Times New Roman"/>
          <w:b/>
          <w:sz w:val="28"/>
          <w:szCs w:val="28"/>
        </w:rPr>
        <w:t xml:space="preserve"> полугодие</w:t>
      </w:r>
      <w:r w:rsidR="0021034D">
        <w:rPr>
          <w:rFonts w:ascii="Times New Roman" w:hAnsi="Times New Roman"/>
          <w:b/>
          <w:sz w:val="28"/>
          <w:szCs w:val="28"/>
        </w:rPr>
        <w:t xml:space="preserve"> </w:t>
      </w:r>
      <w:r w:rsidRPr="0092306E">
        <w:rPr>
          <w:rFonts w:ascii="Times New Roman" w:hAnsi="Times New Roman"/>
          <w:b/>
          <w:sz w:val="28"/>
          <w:szCs w:val="28"/>
        </w:rPr>
        <w:t>202</w:t>
      </w:r>
      <w:r w:rsidR="003B1C14" w:rsidRPr="0092306E">
        <w:rPr>
          <w:rFonts w:ascii="Times New Roman" w:hAnsi="Times New Roman"/>
          <w:b/>
          <w:sz w:val="28"/>
          <w:szCs w:val="28"/>
        </w:rPr>
        <w:t>5</w:t>
      </w:r>
      <w:r w:rsidRPr="0092306E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8F658A" w:rsidRPr="0092306E" w:rsidRDefault="008F658A" w:rsidP="00942911">
      <w:pPr>
        <w:tabs>
          <w:tab w:val="left" w:pos="720"/>
        </w:tabs>
        <w:suppressAutoHyphens/>
        <w:spacing w:after="0" w:line="240" w:lineRule="auto"/>
        <w:ind w:left="78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0518B" w:rsidRPr="0092306E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Реализация государственной национальной политики в</w:t>
      </w:r>
      <w:r w:rsidR="009F60BA" w:rsidRPr="009230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ЗГО</w:t>
      </w:r>
      <w:r w:rsidRPr="0092306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CF4A2C" w:rsidRPr="0092306E" w:rsidRDefault="004704E1" w:rsidP="000957F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На те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>рритории ЗГО на период 202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42133" w:rsidRPr="0092306E">
        <w:rPr>
          <w:rFonts w:ascii="Times New Roman" w:eastAsia="Times New Roman" w:hAnsi="Times New Roman"/>
          <w:sz w:val="28"/>
          <w:szCs w:val="28"/>
          <w:lang w:eastAsia="ru-RU"/>
        </w:rPr>
        <w:t>-20</w:t>
      </w:r>
      <w:r w:rsidR="00CF4A2C" w:rsidRPr="0092306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</w:t>
      </w:r>
      <w:r w:rsidR="00CF4A2C" w:rsidRPr="0092306E">
        <w:rPr>
          <w:rFonts w:ascii="Times New Roman" w:eastAsia="Times New Roman" w:hAnsi="Times New Roman"/>
          <w:sz w:val="28"/>
          <w:szCs w:val="28"/>
          <w:lang w:eastAsia="ru-RU"/>
        </w:rPr>
        <w:t>действ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>ует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 «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Реализация государственной национальной политики в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Златоустовско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е», утвержденная постановлением А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ЗГО 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от 28.02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F60BA" w:rsidRPr="0092306E">
        <w:rPr>
          <w:rFonts w:ascii="Times New Roman" w:eastAsia="Times New Roman" w:hAnsi="Times New Roman"/>
          <w:sz w:val="28"/>
          <w:szCs w:val="28"/>
          <w:lang w:eastAsia="ru-RU"/>
        </w:rPr>
        <w:t>6-П/АДМ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518B" w:rsidRPr="0092306E" w:rsidRDefault="0070518B" w:rsidP="007051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На реализацию Программы в 2025 г. открыто ассигнований в объеме 1 895,0 тыс. руб., за счет средств местного бюджета.</w:t>
      </w:r>
    </w:p>
    <w:p w:rsidR="0070518B" w:rsidRPr="0092306E" w:rsidRDefault="0070518B" w:rsidP="007051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Исполнение составило 0 тыс. руб. по причине отсутствия в отчетном периоде нормативно правового акта</w:t>
      </w:r>
      <w:r w:rsidR="00AF60B6" w:rsidRPr="0092306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регулирующего расходование бюджетных средств в сфере </w:t>
      </w:r>
      <w:r w:rsidR="00AF60B6"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государственной 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национальной политики.</w:t>
      </w:r>
    </w:p>
    <w:p w:rsidR="0070518B" w:rsidRPr="0092306E" w:rsidRDefault="0070518B" w:rsidP="00AF60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Нормативно правовой акт утвержден </w:t>
      </w:r>
      <w:r w:rsidR="00AF60B6"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ЗГО 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F60B6" w:rsidRPr="0092306E">
        <w:rPr>
          <w:rFonts w:ascii="Times New Roman" w:eastAsia="Times New Roman" w:hAnsi="Times New Roman"/>
          <w:sz w:val="28"/>
          <w:szCs w:val="28"/>
          <w:lang w:eastAsia="ru-RU"/>
        </w:rPr>
        <w:t>09.06.2025 г. № 193-П/АДМ «Об утверждении Положения об участии в реализации государственной национальной политики в ЗГО».</w:t>
      </w:r>
    </w:p>
    <w:p w:rsidR="0070518B" w:rsidRPr="0092306E" w:rsidRDefault="00AF60B6" w:rsidP="00AF60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Денежные средства будут исполнены во 2 полугодии 2025 г.</w:t>
      </w:r>
    </w:p>
    <w:p w:rsidR="00AF60B6" w:rsidRPr="0092306E" w:rsidRDefault="00AF60B6" w:rsidP="00AF60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Мероприятия проведены за счет собственных средств МКУ «Управление культуры ЗГО» и МКУ «Управление образования и молодежной политики ЗГО» по указанной причине.</w:t>
      </w:r>
    </w:p>
    <w:p w:rsidR="00734EC4" w:rsidRPr="0092306E" w:rsidRDefault="00734EC4" w:rsidP="00AD07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Программы является – </w:t>
      </w:r>
      <w:r w:rsidR="0070518B" w:rsidRPr="0092306E">
        <w:rPr>
          <w:rFonts w:ascii="Times New Roman" w:eastAsia="Times New Roman" w:hAnsi="Times New Roman"/>
          <w:sz w:val="28"/>
          <w:szCs w:val="28"/>
          <w:lang w:eastAsia="ru-RU"/>
        </w:rPr>
        <w:t>укрепление единства общества, поддержка этнокультурного и языкового многообразия, недопущение дискриминации по признаку национальной, языковой или религиозной принадлежности в ЗГО</w:t>
      </w: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518B" w:rsidRPr="0092306E" w:rsidRDefault="0070518B" w:rsidP="00AD07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цели поставлена задача:</w:t>
      </w:r>
    </w:p>
    <w:p w:rsidR="0070518B" w:rsidRPr="0092306E" w:rsidRDefault="0070518B" w:rsidP="00AD07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реализации государственной национальной политики в ЗГО.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 рамках Программы исполнены следующие мероприятия:</w:t>
      </w:r>
    </w:p>
    <w:p w:rsidR="00AF60B6" w:rsidRPr="0092306E" w:rsidRDefault="00266221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 xml:space="preserve">1. </w:t>
      </w:r>
      <w:r w:rsidR="00AF60B6" w:rsidRPr="0092306E">
        <w:rPr>
          <w:rFonts w:ascii="Times New Roman" w:hAnsi="Times New Roman"/>
          <w:sz w:val="28"/>
          <w:szCs w:val="28"/>
        </w:rPr>
        <w:t>Соисполнителем Программы – МКУ «Управление культуры ЗГО» проведены 10 крупных мероприятий в рамках реализации Стратегии национальной политики, из них: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1)</w:t>
      </w:r>
      <w:r w:rsidRPr="0092306E">
        <w:rPr>
          <w:rFonts w:ascii="Times New Roman" w:hAnsi="Times New Roman"/>
          <w:sz w:val="28"/>
          <w:szCs w:val="28"/>
        </w:rPr>
        <w:tab/>
        <w:t>«Рождественское чудо» - цикл мероприятий, посвященных Рождеству</w:t>
      </w:r>
      <w:r w:rsidR="00FD58FE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FD58FE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</w:t>
      </w:r>
      <w:r w:rsidR="00AF60B6" w:rsidRPr="0092306E">
        <w:rPr>
          <w:rFonts w:ascii="Times New Roman" w:hAnsi="Times New Roman"/>
          <w:sz w:val="28"/>
          <w:szCs w:val="28"/>
        </w:rPr>
        <w:t xml:space="preserve"> ДК «Булат» состоялась архиерейская Рождественская елка «Звезда чудес»</w:t>
      </w:r>
      <w:r w:rsidRPr="0092306E">
        <w:rPr>
          <w:rFonts w:ascii="Times New Roman" w:hAnsi="Times New Roman"/>
          <w:sz w:val="28"/>
          <w:szCs w:val="28"/>
        </w:rPr>
        <w:t xml:space="preserve"> для </w:t>
      </w:r>
      <w:r w:rsidR="00AF60B6" w:rsidRPr="0092306E">
        <w:rPr>
          <w:rFonts w:ascii="Times New Roman" w:hAnsi="Times New Roman"/>
          <w:sz w:val="28"/>
          <w:szCs w:val="28"/>
        </w:rPr>
        <w:t>дет</w:t>
      </w:r>
      <w:r w:rsidRPr="0092306E">
        <w:rPr>
          <w:rFonts w:ascii="Times New Roman" w:hAnsi="Times New Roman"/>
          <w:sz w:val="28"/>
          <w:szCs w:val="28"/>
        </w:rPr>
        <w:t>ей</w:t>
      </w:r>
      <w:r w:rsidR="00AF60B6" w:rsidRPr="0092306E">
        <w:rPr>
          <w:rFonts w:ascii="Times New Roman" w:hAnsi="Times New Roman"/>
          <w:sz w:val="28"/>
          <w:szCs w:val="28"/>
        </w:rPr>
        <w:t xml:space="preserve"> из социальных учреждений, малоимущих и многодетных семей, ребят с ограниченными возможностями здоровья, воспитанник</w:t>
      </w:r>
      <w:r w:rsidRPr="0092306E">
        <w:rPr>
          <w:rFonts w:ascii="Times New Roman" w:hAnsi="Times New Roman"/>
          <w:sz w:val="28"/>
          <w:szCs w:val="28"/>
        </w:rPr>
        <w:t>ов</w:t>
      </w:r>
      <w:r w:rsidR="00AF60B6" w:rsidRPr="0092306E">
        <w:rPr>
          <w:rFonts w:ascii="Times New Roman" w:hAnsi="Times New Roman"/>
          <w:sz w:val="28"/>
          <w:szCs w:val="28"/>
        </w:rPr>
        <w:t xml:space="preserve"> Православной школы, казачьих корпусов, а также прихожан храмов </w:t>
      </w:r>
      <w:r w:rsidRPr="0092306E">
        <w:rPr>
          <w:rFonts w:ascii="Times New Roman" w:hAnsi="Times New Roman"/>
          <w:sz w:val="28"/>
          <w:szCs w:val="28"/>
        </w:rPr>
        <w:t>ЗГО.</w:t>
      </w:r>
    </w:p>
    <w:p w:rsidR="00AF60B6" w:rsidRPr="0092306E" w:rsidRDefault="00FD58FE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Проведено р</w:t>
      </w:r>
      <w:r w:rsidR="00AF60B6" w:rsidRPr="0092306E">
        <w:rPr>
          <w:rFonts w:ascii="Times New Roman" w:hAnsi="Times New Roman"/>
          <w:sz w:val="28"/>
          <w:szCs w:val="28"/>
        </w:rPr>
        <w:t>ождественское представление, по</w:t>
      </w:r>
      <w:r w:rsidRPr="0092306E">
        <w:rPr>
          <w:rFonts w:ascii="Times New Roman" w:hAnsi="Times New Roman"/>
          <w:sz w:val="28"/>
          <w:szCs w:val="28"/>
        </w:rPr>
        <w:t>ставленное по библейским мотивам</w:t>
      </w:r>
      <w:r w:rsidR="00AF60B6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2)</w:t>
      </w:r>
      <w:r w:rsidRPr="0092306E">
        <w:rPr>
          <w:rFonts w:ascii="Times New Roman" w:hAnsi="Times New Roman"/>
          <w:sz w:val="28"/>
          <w:szCs w:val="28"/>
        </w:rPr>
        <w:tab/>
        <w:t>«Родной язык – народное сокровище»</w:t>
      </w:r>
      <w:r w:rsidR="00A54449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A54449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</w:t>
      </w:r>
      <w:r w:rsidR="00AF60B6" w:rsidRPr="0092306E">
        <w:rPr>
          <w:rFonts w:ascii="Times New Roman" w:hAnsi="Times New Roman"/>
          <w:sz w:val="28"/>
          <w:szCs w:val="28"/>
        </w:rPr>
        <w:t xml:space="preserve"> Д</w:t>
      </w:r>
      <w:r w:rsidRPr="0092306E">
        <w:rPr>
          <w:rFonts w:ascii="Times New Roman" w:hAnsi="Times New Roman"/>
          <w:sz w:val="28"/>
          <w:szCs w:val="28"/>
        </w:rPr>
        <w:t>К</w:t>
      </w:r>
      <w:r w:rsidR="00AF60B6" w:rsidRPr="0092306E">
        <w:rPr>
          <w:rFonts w:ascii="Times New Roman" w:hAnsi="Times New Roman"/>
          <w:sz w:val="28"/>
          <w:szCs w:val="28"/>
        </w:rPr>
        <w:t xml:space="preserve"> «Булат» состоялся VI городской фестиваль</w:t>
      </w:r>
      <w:r w:rsidRPr="0092306E">
        <w:rPr>
          <w:rFonts w:ascii="Times New Roman" w:hAnsi="Times New Roman"/>
          <w:sz w:val="28"/>
          <w:szCs w:val="28"/>
        </w:rPr>
        <w:t>,</w:t>
      </w:r>
      <w:r w:rsidR="00AF60B6" w:rsidRPr="0092306E">
        <w:rPr>
          <w:rFonts w:ascii="Times New Roman" w:hAnsi="Times New Roman"/>
          <w:sz w:val="28"/>
          <w:szCs w:val="28"/>
        </w:rPr>
        <w:t xml:space="preserve"> посвященный Международному дню родного языка и Году Защитника Отечества.  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 фестивале приняли участие школьники с 1-го по 11-тый классы, студенты колледжей города, национальные центры Дома дружбы народов ЗГО. (202 участника). Прозвучали пронзительные произведения  военной тематики.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 xml:space="preserve">В конкурсной программе предусмотрены 3 номинации: «Семейный альбом», «Песни на родном языке» и «Стихи или проза на родном языке». 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3)</w:t>
      </w:r>
      <w:r w:rsidRPr="0092306E">
        <w:rPr>
          <w:rFonts w:ascii="Times New Roman" w:hAnsi="Times New Roman"/>
          <w:sz w:val="28"/>
          <w:szCs w:val="28"/>
        </w:rPr>
        <w:tab/>
        <w:t>«Широкая Масленица» для молодёжи с ОВЗ</w:t>
      </w:r>
      <w:r w:rsidR="00A54449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A54449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AF60B6" w:rsidRPr="0092306E">
        <w:rPr>
          <w:rFonts w:ascii="Times New Roman" w:hAnsi="Times New Roman"/>
          <w:sz w:val="28"/>
          <w:szCs w:val="28"/>
        </w:rPr>
        <w:t>горо</w:t>
      </w:r>
      <w:r w:rsidRPr="0092306E">
        <w:rPr>
          <w:rFonts w:ascii="Times New Roman" w:hAnsi="Times New Roman"/>
          <w:sz w:val="28"/>
          <w:szCs w:val="28"/>
        </w:rPr>
        <w:t>дском сквере проведено</w:t>
      </w:r>
      <w:r w:rsidR="00AF60B6" w:rsidRPr="0092306E">
        <w:rPr>
          <w:rFonts w:ascii="Times New Roman" w:hAnsi="Times New Roman"/>
          <w:sz w:val="28"/>
          <w:szCs w:val="28"/>
        </w:rPr>
        <w:t xml:space="preserve"> народное гуляние для детей и взрослых с ОВЗ «Широкая Масленица».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4)</w:t>
      </w:r>
      <w:r w:rsidRPr="0092306E">
        <w:rPr>
          <w:rFonts w:ascii="Times New Roman" w:hAnsi="Times New Roman"/>
          <w:sz w:val="28"/>
          <w:szCs w:val="28"/>
        </w:rPr>
        <w:tab/>
        <w:t>«Пасха»</w:t>
      </w:r>
      <w:r w:rsidR="001B49C5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1B49C5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</w:t>
      </w:r>
      <w:r w:rsidR="00AF60B6" w:rsidRPr="0092306E">
        <w:rPr>
          <w:rFonts w:ascii="Times New Roman" w:hAnsi="Times New Roman"/>
          <w:sz w:val="28"/>
          <w:szCs w:val="28"/>
        </w:rPr>
        <w:t xml:space="preserve"> день Светлой Пасхи в танцевальном зале </w:t>
      </w:r>
      <w:r w:rsidRPr="0092306E">
        <w:rPr>
          <w:rFonts w:ascii="Times New Roman" w:hAnsi="Times New Roman"/>
          <w:sz w:val="28"/>
          <w:szCs w:val="28"/>
        </w:rPr>
        <w:t>ДК</w:t>
      </w:r>
      <w:r w:rsidR="00AF60B6" w:rsidRPr="0092306E">
        <w:rPr>
          <w:rFonts w:ascii="Times New Roman" w:hAnsi="Times New Roman"/>
          <w:sz w:val="28"/>
          <w:szCs w:val="28"/>
        </w:rPr>
        <w:t xml:space="preserve"> "Булат" собрались национальные центры и творческие коллективы города Златоуста на традиционное мероприятие «Пасха – день святых чудес» «Праздник кулича». В зале были накрыты праздничные столы с неизменным атрибутом торжества – пасхальными яйцами и куличами.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5)Троицкие гуляния «Зеленые святки»</w:t>
      </w:r>
      <w:r w:rsidR="001B49C5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1B49C5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</w:t>
      </w:r>
      <w:r w:rsidR="00AF60B6" w:rsidRPr="0092306E">
        <w:rPr>
          <w:rFonts w:ascii="Times New Roman" w:hAnsi="Times New Roman"/>
          <w:sz w:val="28"/>
          <w:szCs w:val="28"/>
        </w:rPr>
        <w:t xml:space="preserve"> Сквере у Драматического театра «Омнибус» состоялась концертная программа «Троицу встречаем – гостей привечаем!».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6)</w:t>
      </w:r>
      <w:r w:rsidR="001B49C5" w:rsidRPr="0092306E">
        <w:rPr>
          <w:rFonts w:ascii="Times New Roman" w:hAnsi="Times New Roman"/>
          <w:sz w:val="28"/>
          <w:szCs w:val="28"/>
        </w:rPr>
        <w:tab/>
        <w:t>П</w:t>
      </w:r>
      <w:r w:rsidRPr="0092306E">
        <w:rPr>
          <w:rFonts w:ascii="Times New Roman" w:hAnsi="Times New Roman"/>
          <w:sz w:val="28"/>
          <w:szCs w:val="28"/>
        </w:rPr>
        <w:t>раздничное мероприятие, посвященное Дню России</w:t>
      </w:r>
      <w:r w:rsidR="001B49C5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8830B7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</w:t>
      </w:r>
      <w:r w:rsidR="00AF60B6" w:rsidRPr="0092306E">
        <w:rPr>
          <w:rFonts w:ascii="Times New Roman" w:hAnsi="Times New Roman"/>
          <w:sz w:val="28"/>
          <w:szCs w:val="28"/>
        </w:rPr>
        <w:t xml:space="preserve"> Д</w:t>
      </w:r>
      <w:r w:rsidRPr="0092306E">
        <w:rPr>
          <w:rFonts w:ascii="Times New Roman" w:hAnsi="Times New Roman"/>
          <w:sz w:val="28"/>
          <w:szCs w:val="28"/>
        </w:rPr>
        <w:t>К</w:t>
      </w:r>
      <w:r w:rsidR="00AF60B6" w:rsidRPr="0092306E">
        <w:rPr>
          <w:rFonts w:ascii="Times New Roman" w:hAnsi="Times New Roman"/>
          <w:sz w:val="28"/>
          <w:szCs w:val="28"/>
        </w:rPr>
        <w:t xml:space="preserve"> «Булат» состоялась концертно- познавательная патриотическая программа в рамках года Защитника Отечества, посвященная Дню России «Патриоты не носят погоны». Зрителей ждали познавательные конкурсы и творческие номера о Родине.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7)</w:t>
      </w:r>
      <w:r w:rsidRPr="0092306E">
        <w:rPr>
          <w:rFonts w:ascii="Times New Roman" w:hAnsi="Times New Roman"/>
          <w:sz w:val="28"/>
          <w:szCs w:val="28"/>
        </w:rPr>
        <w:tab/>
        <w:t>Сельский «Сабантуй»</w:t>
      </w:r>
      <w:r w:rsidR="000E3D69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8830B7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В</w:t>
      </w:r>
      <w:r w:rsidR="00AF60B6" w:rsidRPr="0092306E">
        <w:rPr>
          <w:rFonts w:ascii="Times New Roman" w:hAnsi="Times New Roman"/>
          <w:sz w:val="28"/>
          <w:szCs w:val="28"/>
        </w:rPr>
        <w:t xml:space="preserve"> п. Центральный прошел праздник плуга, </w:t>
      </w:r>
      <w:r w:rsidRPr="0092306E">
        <w:rPr>
          <w:rFonts w:ascii="Times New Roman" w:hAnsi="Times New Roman"/>
          <w:sz w:val="28"/>
          <w:szCs w:val="28"/>
        </w:rPr>
        <w:t>который</w:t>
      </w:r>
      <w:r w:rsidR="00AF60B6" w:rsidRPr="0092306E">
        <w:rPr>
          <w:rFonts w:ascii="Times New Roman" w:hAnsi="Times New Roman"/>
          <w:sz w:val="28"/>
          <w:szCs w:val="28"/>
        </w:rPr>
        <w:t xml:space="preserve"> объединяет людей разных национальностей, демонстрирует преемственность поколений.</w:t>
      </w:r>
    </w:p>
    <w:p w:rsidR="008830B7" w:rsidRPr="0092306E" w:rsidRDefault="008830B7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На культурной площадкебыли расположены</w:t>
      </w:r>
      <w:r w:rsidR="00AF60B6" w:rsidRPr="0092306E">
        <w:rPr>
          <w:rFonts w:ascii="Times New Roman" w:hAnsi="Times New Roman"/>
          <w:sz w:val="28"/>
          <w:szCs w:val="28"/>
        </w:rPr>
        <w:t xml:space="preserve"> Уральское подворье с экспозицией "Русской избы" и башкирск</w:t>
      </w:r>
      <w:r w:rsidRPr="0092306E">
        <w:rPr>
          <w:rFonts w:ascii="Times New Roman" w:hAnsi="Times New Roman"/>
          <w:sz w:val="28"/>
          <w:szCs w:val="28"/>
        </w:rPr>
        <w:t>о</w:t>
      </w:r>
      <w:r w:rsidR="00AF60B6" w:rsidRPr="0092306E">
        <w:rPr>
          <w:rFonts w:ascii="Times New Roman" w:hAnsi="Times New Roman"/>
          <w:sz w:val="28"/>
          <w:szCs w:val="28"/>
        </w:rPr>
        <w:t xml:space="preserve">й юртой, торговые ряды, спортивная площадка, где проводились состязания по армрестлингу, поднятию гири, национальной борьбе "Кореш". 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 xml:space="preserve">Культурная программа была очень насыщенной. </w:t>
      </w:r>
      <w:r w:rsidR="008830B7" w:rsidRPr="0092306E">
        <w:rPr>
          <w:rFonts w:ascii="Times New Roman" w:hAnsi="Times New Roman"/>
          <w:sz w:val="28"/>
          <w:szCs w:val="28"/>
        </w:rPr>
        <w:t>Участники программы</w:t>
      </w:r>
      <w:r w:rsidRPr="0092306E">
        <w:rPr>
          <w:rFonts w:ascii="Times New Roman" w:hAnsi="Times New Roman"/>
          <w:sz w:val="28"/>
          <w:szCs w:val="28"/>
        </w:rPr>
        <w:t xml:space="preserve"> были награждены памятными медалями и благодарственными письмами, и ценными призами.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8)</w:t>
      </w:r>
      <w:r w:rsidR="000E3D69" w:rsidRPr="0092306E">
        <w:rPr>
          <w:rFonts w:ascii="Times New Roman" w:hAnsi="Times New Roman"/>
          <w:sz w:val="28"/>
          <w:szCs w:val="28"/>
        </w:rPr>
        <w:t xml:space="preserve"> Г</w:t>
      </w:r>
      <w:r w:rsidRPr="0092306E">
        <w:rPr>
          <w:rFonts w:ascii="Times New Roman" w:hAnsi="Times New Roman"/>
          <w:sz w:val="28"/>
          <w:szCs w:val="28"/>
        </w:rPr>
        <w:t>ородской откр</w:t>
      </w:r>
      <w:r w:rsidR="000E3D69" w:rsidRPr="0092306E">
        <w:rPr>
          <w:rFonts w:ascii="Times New Roman" w:hAnsi="Times New Roman"/>
          <w:sz w:val="28"/>
          <w:szCs w:val="28"/>
        </w:rPr>
        <w:t>ытый творческий конкурс «</w:t>
      </w:r>
      <w:r w:rsidRPr="0092306E">
        <w:rPr>
          <w:rFonts w:ascii="Times New Roman" w:hAnsi="Times New Roman"/>
          <w:sz w:val="28"/>
          <w:szCs w:val="28"/>
        </w:rPr>
        <w:t>Читаем Пушкина всем миром</w:t>
      </w:r>
      <w:r w:rsidR="000E3D69" w:rsidRPr="0092306E">
        <w:rPr>
          <w:rFonts w:ascii="Times New Roman" w:hAnsi="Times New Roman"/>
          <w:sz w:val="28"/>
          <w:szCs w:val="28"/>
        </w:rPr>
        <w:t>».</w:t>
      </w:r>
    </w:p>
    <w:p w:rsidR="008830B7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Цель конкурса в пробуждении интереса к чтению, приобщении к русской литературе, сохранению культурного наследия и популяризации творчества великого поэта. В нём приняли участие более 75 конкурсантов в шести номинациях</w:t>
      </w:r>
      <w:r w:rsidR="008830B7" w:rsidRPr="0092306E">
        <w:rPr>
          <w:rFonts w:ascii="Times New Roman" w:hAnsi="Times New Roman"/>
          <w:sz w:val="28"/>
          <w:szCs w:val="28"/>
        </w:rPr>
        <w:t xml:space="preserve">. </w:t>
      </w:r>
    </w:p>
    <w:p w:rsidR="00AF60B6" w:rsidRPr="0092306E" w:rsidRDefault="00AF60B6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9)</w:t>
      </w:r>
      <w:r w:rsidRPr="0092306E">
        <w:rPr>
          <w:rFonts w:ascii="Times New Roman" w:hAnsi="Times New Roman"/>
          <w:sz w:val="28"/>
          <w:szCs w:val="28"/>
        </w:rPr>
        <w:tab/>
        <w:t>Всероссийский фестиваль казачьей культуры «Злата Горка»</w:t>
      </w:r>
      <w:r w:rsidR="000E3D69" w:rsidRPr="0092306E">
        <w:rPr>
          <w:rFonts w:ascii="Times New Roman" w:hAnsi="Times New Roman"/>
          <w:sz w:val="28"/>
          <w:szCs w:val="28"/>
        </w:rPr>
        <w:t>.</w:t>
      </w:r>
    </w:p>
    <w:p w:rsidR="0046539E" w:rsidRPr="0092306E" w:rsidRDefault="005277DC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С</w:t>
      </w:r>
      <w:r w:rsidR="00AF60B6" w:rsidRPr="0092306E">
        <w:rPr>
          <w:rFonts w:ascii="Times New Roman" w:hAnsi="Times New Roman"/>
          <w:sz w:val="28"/>
          <w:szCs w:val="28"/>
        </w:rPr>
        <w:t>остоялся X юбилейный Всероссийский фестиваль каз</w:t>
      </w:r>
      <w:r w:rsidRPr="0092306E">
        <w:rPr>
          <w:rFonts w:ascii="Times New Roman" w:hAnsi="Times New Roman"/>
          <w:sz w:val="28"/>
          <w:szCs w:val="28"/>
        </w:rPr>
        <w:t>ачьей культуры «Злата-горка».Ф</w:t>
      </w:r>
      <w:r w:rsidR="00AF60B6" w:rsidRPr="0092306E">
        <w:rPr>
          <w:rFonts w:ascii="Times New Roman" w:hAnsi="Times New Roman"/>
          <w:sz w:val="28"/>
          <w:szCs w:val="28"/>
        </w:rPr>
        <w:t>естиваль прошёл в парке им. П.П. Бажова. Программа фестиваля представлена городским Центром казачьей культуры совместно с ДК "Булат".</w:t>
      </w:r>
      <w:r w:rsidR="0046539E" w:rsidRPr="0092306E">
        <w:rPr>
          <w:rFonts w:ascii="Times New Roman" w:hAnsi="Times New Roman"/>
          <w:sz w:val="28"/>
          <w:szCs w:val="28"/>
        </w:rPr>
        <w:t xml:space="preserve"> Фестиваль</w:t>
      </w:r>
      <w:r w:rsidR="00AF60B6" w:rsidRPr="0092306E">
        <w:rPr>
          <w:rFonts w:ascii="Times New Roman" w:hAnsi="Times New Roman"/>
          <w:sz w:val="28"/>
          <w:szCs w:val="28"/>
        </w:rPr>
        <w:t xml:space="preserve"> посетили гости из Республики Башкортостан</w:t>
      </w:r>
      <w:r w:rsidR="0046539E"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0E3D69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10)</w:t>
      </w:r>
      <w:r w:rsidRPr="0092306E">
        <w:rPr>
          <w:rFonts w:ascii="Times New Roman" w:hAnsi="Times New Roman"/>
          <w:sz w:val="28"/>
          <w:szCs w:val="28"/>
        </w:rPr>
        <w:tab/>
        <w:t>Н</w:t>
      </w:r>
      <w:r w:rsidR="00AF60B6" w:rsidRPr="0092306E">
        <w:rPr>
          <w:rFonts w:ascii="Times New Roman" w:hAnsi="Times New Roman"/>
          <w:sz w:val="28"/>
          <w:szCs w:val="28"/>
        </w:rPr>
        <w:t>ациональный праздник «Сабантуй»</w:t>
      </w:r>
      <w:r w:rsidRPr="0092306E">
        <w:rPr>
          <w:rFonts w:ascii="Times New Roman" w:hAnsi="Times New Roman"/>
          <w:sz w:val="28"/>
          <w:szCs w:val="28"/>
        </w:rPr>
        <w:t>.</w:t>
      </w:r>
    </w:p>
    <w:p w:rsidR="00AF60B6" w:rsidRPr="0092306E" w:rsidRDefault="0046539E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С</w:t>
      </w:r>
      <w:r w:rsidR="00AF60B6" w:rsidRPr="0092306E">
        <w:rPr>
          <w:rFonts w:ascii="Times New Roman" w:hAnsi="Times New Roman"/>
          <w:sz w:val="28"/>
          <w:szCs w:val="28"/>
        </w:rPr>
        <w:t>остоялся масштабный городской национальный праздник Сабантуй-2025</w:t>
      </w:r>
      <w:r w:rsidRPr="0092306E">
        <w:rPr>
          <w:rFonts w:ascii="Times New Roman" w:hAnsi="Times New Roman"/>
          <w:sz w:val="28"/>
          <w:szCs w:val="28"/>
        </w:rPr>
        <w:t>,</w:t>
      </w:r>
      <w:r w:rsidR="00AF60B6" w:rsidRPr="0092306E">
        <w:rPr>
          <w:rFonts w:ascii="Times New Roman" w:hAnsi="Times New Roman"/>
          <w:sz w:val="28"/>
          <w:szCs w:val="28"/>
        </w:rPr>
        <w:t xml:space="preserve"> объединивший десятки народов, культур и традиций.  Златоустовское отделение "Башкирского Курултая" и центр башкирской и татарской культуры, </w:t>
      </w:r>
      <w:r w:rsidRPr="0092306E">
        <w:rPr>
          <w:rFonts w:ascii="Times New Roman" w:hAnsi="Times New Roman"/>
          <w:sz w:val="28"/>
          <w:szCs w:val="28"/>
        </w:rPr>
        <w:t xml:space="preserve">спорта и туризма "Алтын тамак" </w:t>
      </w:r>
      <w:r w:rsidR="00AF60B6" w:rsidRPr="0092306E">
        <w:rPr>
          <w:rFonts w:ascii="Times New Roman" w:hAnsi="Times New Roman"/>
          <w:sz w:val="28"/>
          <w:szCs w:val="28"/>
        </w:rPr>
        <w:t>вед</w:t>
      </w:r>
      <w:r w:rsidRPr="0092306E">
        <w:rPr>
          <w:rFonts w:ascii="Times New Roman" w:hAnsi="Times New Roman"/>
          <w:sz w:val="28"/>
          <w:szCs w:val="28"/>
        </w:rPr>
        <w:t>ут</w:t>
      </w:r>
      <w:r w:rsidR="00AF60B6" w:rsidRPr="0092306E">
        <w:rPr>
          <w:rFonts w:ascii="Times New Roman" w:hAnsi="Times New Roman"/>
          <w:sz w:val="28"/>
          <w:szCs w:val="28"/>
        </w:rPr>
        <w:t xml:space="preserve"> работу по возрождению, сохранению и развитию национальных видов спорта:  борьба на поясах, корэш, стрельба из традиционного лука, мас-рестлинг. Новинка  мероприятия - Конкурс национальной – татарской лапши «Токмач – шоу»</w:t>
      </w:r>
      <w:r w:rsidRPr="0092306E">
        <w:rPr>
          <w:rFonts w:ascii="Times New Roman" w:hAnsi="Times New Roman"/>
          <w:sz w:val="28"/>
          <w:szCs w:val="28"/>
        </w:rPr>
        <w:t>, провели З</w:t>
      </w:r>
      <w:r w:rsidR="00AF60B6" w:rsidRPr="0092306E">
        <w:rPr>
          <w:rFonts w:ascii="Times New Roman" w:hAnsi="Times New Roman"/>
          <w:sz w:val="28"/>
          <w:szCs w:val="28"/>
        </w:rPr>
        <w:t xml:space="preserve">латоустовское </w:t>
      </w:r>
      <w:r w:rsidR="00AF60B6" w:rsidRPr="0092306E">
        <w:rPr>
          <w:rFonts w:ascii="Times New Roman" w:hAnsi="Times New Roman"/>
          <w:sz w:val="28"/>
          <w:szCs w:val="28"/>
        </w:rPr>
        <w:lastRenderedPageBreak/>
        <w:t>отделение «Конгресс татар». В башкирской юрте проводили  экскурсию «Семейные раритеты», в гостевой юрте экскурсия «</w:t>
      </w:r>
      <w:r w:rsidRPr="0092306E">
        <w:rPr>
          <w:rFonts w:ascii="Times New Roman" w:hAnsi="Times New Roman"/>
          <w:sz w:val="28"/>
          <w:szCs w:val="28"/>
        </w:rPr>
        <w:t xml:space="preserve">Быль и небыль обашкирах в </w:t>
      </w:r>
      <w:r w:rsidR="00AF60B6" w:rsidRPr="0092306E">
        <w:rPr>
          <w:rFonts w:ascii="Times New Roman" w:hAnsi="Times New Roman"/>
          <w:sz w:val="28"/>
          <w:szCs w:val="28"/>
        </w:rPr>
        <w:t>З</w:t>
      </w:r>
      <w:r w:rsidRPr="0092306E">
        <w:rPr>
          <w:rFonts w:ascii="Times New Roman" w:hAnsi="Times New Roman"/>
          <w:sz w:val="28"/>
          <w:szCs w:val="28"/>
        </w:rPr>
        <w:t>латоустовских сказах П.П.Бажова».</w:t>
      </w:r>
    </w:p>
    <w:p w:rsidR="00420B47" w:rsidRPr="0092306E" w:rsidRDefault="00420B47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 xml:space="preserve">2. </w:t>
      </w:r>
      <w:r w:rsidR="004C57B9" w:rsidRPr="0092306E">
        <w:rPr>
          <w:rFonts w:ascii="Times New Roman" w:hAnsi="Times New Roman"/>
          <w:sz w:val="28"/>
          <w:szCs w:val="28"/>
        </w:rPr>
        <w:t xml:space="preserve">Соисполнителем Программы – МКУ «Управление образования и молодежной политики ЗГО» проведены 3 крупных мероприятия </w:t>
      </w:r>
      <w:r w:rsidR="006310DD" w:rsidRPr="0092306E">
        <w:rPr>
          <w:rFonts w:ascii="Times New Roman" w:hAnsi="Times New Roman"/>
          <w:sz w:val="28"/>
          <w:szCs w:val="28"/>
        </w:rPr>
        <w:t>направленных на развитие национально-культурного наследия, духовных традиций народов ЗГО.</w:t>
      </w:r>
    </w:p>
    <w:p w:rsidR="00200E4E" w:rsidRPr="0092306E" w:rsidRDefault="004C57B9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3</w:t>
      </w:r>
      <w:r w:rsidR="00266221" w:rsidRPr="0092306E">
        <w:rPr>
          <w:rFonts w:ascii="Times New Roman" w:hAnsi="Times New Roman"/>
          <w:sz w:val="28"/>
          <w:szCs w:val="28"/>
        </w:rPr>
        <w:t xml:space="preserve">. </w:t>
      </w:r>
      <w:r w:rsidR="00D17FC9" w:rsidRPr="0092306E">
        <w:rPr>
          <w:rFonts w:ascii="Times New Roman" w:hAnsi="Times New Roman"/>
          <w:sz w:val="28"/>
          <w:szCs w:val="28"/>
        </w:rPr>
        <w:t>Соисполнителем Программы МКУ Центр хозяйственного обеспечения и цифрового развития</w:t>
      </w:r>
      <w:r w:rsidR="00420B47" w:rsidRPr="0092306E">
        <w:rPr>
          <w:rFonts w:ascii="Times New Roman" w:hAnsi="Times New Roman"/>
          <w:sz w:val="28"/>
          <w:szCs w:val="28"/>
        </w:rPr>
        <w:t xml:space="preserve">  проведена конкурсная процедура – закупка оказания услуг телевизионного вещания на проведение профилактических телепередач «Ислам сегодня» и «День седьмой» на ЗТРК ЗГО. Исполнение мероприятий и денежных средств запланировано на 2 полугодие 2025 г.</w:t>
      </w:r>
    </w:p>
    <w:p w:rsidR="00AF60B6" w:rsidRPr="0092306E" w:rsidRDefault="002D5B29" w:rsidP="00AF60B6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06E">
        <w:rPr>
          <w:rFonts w:ascii="Times New Roman" w:hAnsi="Times New Roman"/>
          <w:sz w:val="28"/>
          <w:szCs w:val="28"/>
        </w:rPr>
        <w:t>4. Также, реализуется комплекс мероприятий, направленных на совершенствование реализации государственной национальной политики в ЗГО</w:t>
      </w:r>
      <w:r w:rsidR="00AF60B6" w:rsidRPr="0092306E">
        <w:rPr>
          <w:rFonts w:ascii="Times New Roman" w:hAnsi="Times New Roman"/>
          <w:sz w:val="28"/>
          <w:szCs w:val="28"/>
        </w:rPr>
        <w:t xml:space="preserve"> без финансирования.</w:t>
      </w:r>
    </w:p>
    <w:p w:rsidR="002243BB" w:rsidRPr="0092306E" w:rsidRDefault="002243BB" w:rsidP="002243BB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b/>
          <w:sz w:val="28"/>
          <w:szCs w:val="28"/>
          <w:lang w:eastAsia="ru-RU"/>
        </w:rPr>
        <w:t>В связи с тем, что исполнение денежных средств запланировано на 2 полугодие 2025 г., оценка эффективности реализации Программы не может быть проведена.</w:t>
      </w:r>
    </w:p>
    <w:p w:rsidR="00C213BA" w:rsidRPr="0092306E" w:rsidRDefault="00C213BA" w:rsidP="00C213BA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06E">
        <w:rPr>
          <w:rFonts w:ascii="Times New Roman" w:eastAsia="Times New Roman" w:hAnsi="Times New Roman"/>
          <w:sz w:val="28"/>
          <w:szCs w:val="28"/>
          <w:lang w:eastAsia="ru-RU"/>
        </w:rPr>
        <w:t xml:space="preserve">Сравнить оценку эффективности Программы с предыдущим годом не представляется возможным, в виду ее отсутствия. </w:t>
      </w:r>
    </w:p>
    <w:p w:rsidR="00747C16" w:rsidRPr="0092306E" w:rsidRDefault="00747C16" w:rsidP="005C2789">
      <w:pPr>
        <w:tabs>
          <w:tab w:val="left" w:pos="9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747C16" w:rsidRPr="0092306E" w:rsidSect="00F453ED">
      <w:footerReference w:type="default" r:id="rId8"/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36D" w:rsidRDefault="007F436D" w:rsidP="00390443">
      <w:pPr>
        <w:spacing w:after="0" w:line="240" w:lineRule="auto"/>
      </w:pPr>
      <w:r>
        <w:separator/>
      </w:r>
    </w:p>
  </w:endnote>
  <w:endnote w:type="continuationSeparator" w:id="1">
    <w:p w:rsidR="007F436D" w:rsidRDefault="007F436D" w:rsidP="00390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10" w:rsidRDefault="0066195B">
    <w:pPr>
      <w:pStyle w:val="afb"/>
      <w:jc w:val="right"/>
    </w:pPr>
    <w:r>
      <w:fldChar w:fldCharType="begin"/>
    </w:r>
    <w:r w:rsidR="00961810">
      <w:instrText xml:space="preserve"> PAGE   \* MERGEFORMAT </w:instrText>
    </w:r>
    <w:r>
      <w:fldChar w:fldCharType="separate"/>
    </w:r>
    <w:r w:rsidR="0021034D">
      <w:rPr>
        <w:noProof/>
      </w:rPr>
      <w:t>3</w:t>
    </w:r>
    <w:r>
      <w:rPr>
        <w:noProof/>
      </w:rPr>
      <w:fldChar w:fldCharType="end"/>
    </w:r>
  </w:p>
  <w:p w:rsidR="00961810" w:rsidRDefault="00961810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36D" w:rsidRDefault="007F436D" w:rsidP="00390443">
      <w:pPr>
        <w:spacing w:after="0" w:line="240" w:lineRule="auto"/>
      </w:pPr>
      <w:r>
        <w:separator/>
      </w:r>
    </w:p>
  </w:footnote>
  <w:footnote w:type="continuationSeparator" w:id="1">
    <w:p w:rsidR="007F436D" w:rsidRDefault="007F436D" w:rsidP="00390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Times New Roman"/>
      </w:rPr>
    </w:lvl>
  </w:abstractNum>
  <w:abstractNum w:abstractNumId="1">
    <w:nsid w:val="00000009"/>
    <w:multiLevelType w:val="multilevel"/>
    <w:tmpl w:val="00000009"/>
    <w:name w:val="WW8Num32"/>
    <w:lvl w:ilvl="0">
      <w:start w:val="1"/>
      <w:numFmt w:val="decimal"/>
      <w:lvlText w:val="%1."/>
      <w:lvlJc w:val="left"/>
      <w:pPr>
        <w:tabs>
          <w:tab w:val="num" w:pos="1352"/>
        </w:tabs>
        <w:ind w:left="349" w:firstLine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/>
      </w:rPr>
    </w:lvl>
  </w:abstractNum>
  <w:abstractNum w:abstractNumId="3">
    <w:nsid w:val="02231A3B"/>
    <w:multiLevelType w:val="hybridMultilevel"/>
    <w:tmpl w:val="A2123AE0"/>
    <w:lvl w:ilvl="0" w:tplc="95882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933B4A"/>
    <w:multiLevelType w:val="hybridMultilevel"/>
    <w:tmpl w:val="FA10E2B4"/>
    <w:lvl w:ilvl="0" w:tplc="37E253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8012E59"/>
    <w:multiLevelType w:val="multilevel"/>
    <w:tmpl w:val="B880AC36"/>
    <w:name w:val="WW8Num10"/>
    <w:lvl w:ilvl="0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418"/>
        </w:tabs>
        <w:ind w:firstLine="284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6">
    <w:nsid w:val="109D094F"/>
    <w:multiLevelType w:val="hybridMultilevel"/>
    <w:tmpl w:val="DA9C0B0C"/>
    <w:lvl w:ilvl="0" w:tplc="0B2E389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05119"/>
    <w:multiLevelType w:val="hybridMultilevel"/>
    <w:tmpl w:val="E1E483B0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2767115"/>
    <w:multiLevelType w:val="hybridMultilevel"/>
    <w:tmpl w:val="7284932E"/>
    <w:lvl w:ilvl="0" w:tplc="30DCE4A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B3218B"/>
    <w:multiLevelType w:val="hybridMultilevel"/>
    <w:tmpl w:val="F78EBA68"/>
    <w:lvl w:ilvl="0" w:tplc="ACFAA25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160B6088"/>
    <w:multiLevelType w:val="hybridMultilevel"/>
    <w:tmpl w:val="0E7CF0F2"/>
    <w:lvl w:ilvl="0" w:tplc="9CCA6010">
      <w:start w:val="1"/>
      <w:numFmt w:val="bullet"/>
      <w:lvlText w:val=""/>
      <w:lvlJc w:val="left"/>
      <w:pPr>
        <w:ind w:left="12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1">
    <w:nsid w:val="19BD0C15"/>
    <w:multiLevelType w:val="hybridMultilevel"/>
    <w:tmpl w:val="7D06BCBA"/>
    <w:lvl w:ilvl="0" w:tplc="A33224CE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2C110A7"/>
    <w:multiLevelType w:val="hybridMultilevel"/>
    <w:tmpl w:val="0F3A768E"/>
    <w:lvl w:ilvl="0" w:tplc="9C0E47D0">
      <w:start w:val="1"/>
      <w:numFmt w:val="decimal"/>
      <w:lvlText w:val="%1)"/>
      <w:lvlJc w:val="left"/>
      <w:pPr>
        <w:ind w:left="11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13">
    <w:nsid w:val="280335D0"/>
    <w:multiLevelType w:val="hybridMultilevel"/>
    <w:tmpl w:val="EDA2E5E4"/>
    <w:lvl w:ilvl="0" w:tplc="927286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0047D9"/>
    <w:multiLevelType w:val="hybridMultilevel"/>
    <w:tmpl w:val="7C567E6C"/>
    <w:lvl w:ilvl="0" w:tplc="2E20D35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FA16E42"/>
    <w:multiLevelType w:val="hybridMultilevel"/>
    <w:tmpl w:val="5D84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770BD"/>
    <w:multiLevelType w:val="hybridMultilevel"/>
    <w:tmpl w:val="B92AFDB0"/>
    <w:lvl w:ilvl="0" w:tplc="8434298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>
    <w:nsid w:val="317B66FA"/>
    <w:multiLevelType w:val="hybridMultilevel"/>
    <w:tmpl w:val="8B92ED56"/>
    <w:lvl w:ilvl="0" w:tplc="048006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32B4099"/>
    <w:multiLevelType w:val="multilevel"/>
    <w:tmpl w:val="FF18D9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3E4A1F"/>
    <w:multiLevelType w:val="hybridMultilevel"/>
    <w:tmpl w:val="7F009576"/>
    <w:lvl w:ilvl="0" w:tplc="44585B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37A56EBD"/>
    <w:multiLevelType w:val="hybridMultilevel"/>
    <w:tmpl w:val="80328A4C"/>
    <w:lvl w:ilvl="0" w:tplc="CDF854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0B654C"/>
    <w:multiLevelType w:val="hybridMultilevel"/>
    <w:tmpl w:val="D444AE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A994BC8"/>
    <w:multiLevelType w:val="hybridMultilevel"/>
    <w:tmpl w:val="01EABF3E"/>
    <w:lvl w:ilvl="0" w:tplc="9CCA6010">
      <w:start w:val="1"/>
      <w:numFmt w:val="bullet"/>
      <w:lvlText w:val="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3">
    <w:nsid w:val="3B4C02D1"/>
    <w:multiLevelType w:val="hybridMultilevel"/>
    <w:tmpl w:val="DA9C0B0C"/>
    <w:lvl w:ilvl="0" w:tplc="0B2E389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4C0B6C"/>
    <w:multiLevelType w:val="hybridMultilevel"/>
    <w:tmpl w:val="DF8818F4"/>
    <w:lvl w:ilvl="0" w:tplc="355A1B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3F5C6F33"/>
    <w:multiLevelType w:val="hybridMultilevel"/>
    <w:tmpl w:val="07EADC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0C0356"/>
    <w:multiLevelType w:val="hybridMultilevel"/>
    <w:tmpl w:val="75FCC940"/>
    <w:lvl w:ilvl="0" w:tplc="237A4C5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8">
    <w:nsid w:val="47763666"/>
    <w:multiLevelType w:val="hybridMultilevel"/>
    <w:tmpl w:val="7098D866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810042F4">
      <w:start w:val="26"/>
      <w:numFmt w:val="decimal"/>
      <w:lvlText w:val="%2."/>
      <w:lvlJc w:val="left"/>
      <w:pPr>
        <w:tabs>
          <w:tab w:val="num" w:pos="1890"/>
        </w:tabs>
        <w:ind w:left="1890" w:hanging="81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6122A6"/>
    <w:multiLevelType w:val="hybridMultilevel"/>
    <w:tmpl w:val="CAA848DE"/>
    <w:lvl w:ilvl="0" w:tplc="628E4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A945743"/>
    <w:multiLevelType w:val="hybridMultilevel"/>
    <w:tmpl w:val="EAC2A45E"/>
    <w:lvl w:ilvl="0" w:tplc="1196EEE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4E0E405F"/>
    <w:multiLevelType w:val="hybridMultilevel"/>
    <w:tmpl w:val="7862C132"/>
    <w:lvl w:ilvl="0" w:tplc="109C84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174071B"/>
    <w:multiLevelType w:val="hybridMultilevel"/>
    <w:tmpl w:val="A8FC73BE"/>
    <w:lvl w:ilvl="0" w:tplc="9CCA6010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5393624"/>
    <w:multiLevelType w:val="hybridMultilevel"/>
    <w:tmpl w:val="ED741FD8"/>
    <w:lvl w:ilvl="0" w:tplc="44585B14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6F54447"/>
    <w:multiLevelType w:val="hybridMultilevel"/>
    <w:tmpl w:val="5150BBC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58C82B90"/>
    <w:multiLevelType w:val="hybridMultilevel"/>
    <w:tmpl w:val="61882524"/>
    <w:lvl w:ilvl="0" w:tplc="8878FFF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1E7F64"/>
    <w:multiLevelType w:val="hybridMultilevel"/>
    <w:tmpl w:val="D1821C74"/>
    <w:lvl w:ilvl="0" w:tplc="9CCA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730FDD"/>
    <w:multiLevelType w:val="hybridMultilevel"/>
    <w:tmpl w:val="97BA646A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A1440B3"/>
    <w:multiLevelType w:val="hybridMultilevel"/>
    <w:tmpl w:val="8BEEBF30"/>
    <w:lvl w:ilvl="0" w:tplc="AFD28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2DB0B3C"/>
    <w:multiLevelType w:val="hybridMultilevel"/>
    <w:tmpl w:val="694016D6"/>
    <w:lvl w:ilvl="0" w:tplc="9CCA6010">
      <w:start w:val="1"/>
      <w:numFmt w:val="bullet"/>
      <w:lvlText w:val=""/>
      <w:lvlJc w:val="left"/>
      <w:pPr>
        <w:ind w:left="1464" w:hanging="360"/>
      </w:pPr>
      <w:rPr>
        <w:rFonts w:ascii="Symbol" w:hAnsi="Symbol" w:hint="default"/>
      </w:rPr>
    </w:lvl>
    <w:lvl w:ilvl="1" w:tplc="9CCA60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75430B"/>
    <w:multiLevelType w:val="hybridMultilevel"/>
    <w:tmpl w:val="A154A2F8"/>
    <w:lvl w:ilvl="0" w:tplc="04603972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37"/>
  </w:num>
  <w:num w:numId="4">
    <w:abstractNumId w:val="7"/>
  </w:num>
  <w:num w:numId="5">
    <w:abstractNumId w:val="32"/>
  </w:num>
  <w:num w:numId="6">
    <w:abstractNumId w:val="10"/>
  </w:num>
  <w:num w:numId="7">
    <w:abstractNumId w:val="3"/>
  </w:num>
  <w:num w:numId="8">
    <w:abstractNumId w:val="24"/>
  </w:num>
  <w:num w:numId="9">
    <w:abstractNumId w:val="36"/>
  </w:num>
  <w:num w:numId="10">
    <w:abstractNumId w:val="39"/>
  </w:num>
  <w:num w:numId="1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5"/>
  </w:num>
  <w:num w:numId="1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1"/>
  </w:num>
  <w:num w:numId="19">
    <w:abstractNumId w:val="15"/>
  </w:num>
  <w:num w:numId="20">
    <w:abstractNumId w:val="25"/>
  </w:num>
  <w:num w:numId="21">
    <w:abstractNumId w:val="30"/>
  </w:num>
  <w:num w:numId="22">
    <w:abstractNumId w:val="1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31"/>
  </w:num>
  <w:num w:numId="28">
    <w:abstractNumId w:val="13"/>
  </w:num>
  <w:num w:numId="29">
    <w:abstractNumId w:val="4"/>
  </w:num>
  <w:num w:numId="30">
    <w:abstractNumId w:val="26"/>
  </w:num>
  <w:num w:numId="31">
    <w:abstractNumId w:val="17"/>
  </w:num>
  <w:num w:numId="32">
    <w:abstractNumId w:val="34"/>
  </w:num>
  <w:num w:numId="33">
    <w:abstractNumId w:val="19"/>
  </w:num>
  <w:num w:numId="34">
    <w:abstractNumId w:val="33"/>
  </w:num>
  <w:num w:numId="35">
    <w:abstractNumId w:val="14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7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6"/>
  </w:num>
  <w:num w:numId="42">
    <w:abstractNumId w:val="29"/>
  </w:num>
  <w:num w:numId="43">
    <w:abstractNumId w:val="38"/>
  </w:num>
  <w:num w:numId="44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53A"/>
    <w:rsid w:val="00000F99"/>
    <w:rsid w:val="00001F14"/>
    <w:rsid w:val="00001F61"/>
    <w:rsid w:val="00002145"/>
    <w:rsid w:val="00002D02"/>
    <w:rsid w:val="000033E6"/>
    <w:rsid w:val="000036FA"/>
    <w:rsid w:val="00003795"/>
    <w:rsid w:val="000042D3"/>
    <w:rsid w:val="00004577"/>
    <w:rsid w:val="00004801"/>
    <w:rsid w:val="0000574E"/>
    <w:rsid w:val="00005823"/>
    <w:rsid w:val="00005F9A"/>
    <w:rsid w:val="000065C3"/>
    <w:rsid w:val="00007BA4"/>
    <w:rsid w:val="0001031A"/>
    <w:rsid w:val="00011356"/>
    <w:rsid w:val="00012348"/>
    <w:rsid w:val="00012EB2"/>
    <w:rsid w:val="000131EF"/>
    <w:rsid w:val="00013760"/>
    <w:rsid w:val="00013894"/>
    <w:rsid w:val="0001440F"/>
    <w:rsid w:val="000145A7"/>
    <w:rsid w:val="00015C53"/>
    <w:rsid w:val="000168A7"/>
    <w:rsid w:val="00016C9C"/>
    <w:rsid w:val="00016D1B"/>
    <w:rsid w:val="00017247"/>
    <w:rsid w:val="000173DD"/>
    <w:rsid w:val="0001747E"/>
    <w:rsid w:val="00017AAA"/>
    <w:rsid w:val="00017D49"/>
    <w:rsid w:val="00020640"/>
    <w:rsid w:val="000207DC"/>
    <w:rsid w:val="00020C95"/>
    <w:rsid w:val="00021C89"/>
    <w:rsid w:val="00022518"/>
    <w:rsid w:val="000225E1"/>
    <w:rsid w:val="000227A3"/>
    <w:rsid w:val="00022969"/>
    <w:rsid w:val="00022E13"/>
    <w:rsid w:val="00023A0A"/>
    <w:rsid w:val="00023C58"/>
    <w:rsid w:val="00023FC1"/>
    <w:rsid w:val="00023FFF"/>
    <w:rsid w:val="0002425E"/>
    <w:rsid w:val="000243E8"/>
    <w:rsid w:val="00024792"/>
    <w:rsid w:val="000247D2"/>
    <w:rsid w:val="00024BD4"/>
    <w:rsid w:val="00024CA3"/>
    <w:rsid w:val="0002509A"/>
    <w:rsid w:val="000253C0"/>
    <w:rsid w:val="000261CD"/>
    <w:rsid w:val="0002775B"/>
    <w:rsid w:val="00027A01"/>
    <w:rsid w:val="00027DC0"/>
    <w:rsid w:val="0003002C"/>
    <w:rsid w:val="00030226"/>
    <w:rsid w:val="00030399"/>
    <w:rsid w:val="000313E9"/>
    <w:rsid w:val="00032357"/>
    <w:rsid w:val="000324AC"/>
    <w:rsid w:val="00032948"/>
    <w:rsid w:val="0003311E"/>
    <w:rsid w:val="000343ED"/>
    <w:rsid w:val="00034462"/>
    <w:rsid w:val="00034AC2"/>
    <w:rsid w:val="00034E94"/>
    <w:rsid w:val="00036B2B"/>
    <w:rsid w:val="00036B53"/>
    <w:rsid w:val="00036C5C"/>
    <w:rsid w:val="000370EA"/>
    <w:rsid w:val="0003728E"/>
    <w:rsid w:val="000373FF"/>
    <w:rsid w:val="00040001"/>
    <w:rsid w:val="00040AFF"/>
    <w:rsid w:val="00040B9A"/>
    <w:rsid w:val="00040F11"/>
    <w:rsid w:val="00041380"/>
    <w:rsid w:val="000416D6"/>
    <w:rsid w:val="00041BCD"/>
    <w:rsid w:val="00041BF3"/>
    <w:rsid w:val="00043381"/>
    <w:rsid w:val="0004361F"/>
    <w:rsid w:val="00043779"/>
    <w:rsid w:val="0004415C"/>
    <w:rsid w:val="0004482F"/>
    <w:rsid w:val="00044C55"/>
    <w:rsid w:val="0004565D"/>
    <w:rsid w:val="00046A8F"/>
    <w:rsid w:val="00046E56"/>
    <w:rsid w:val="00047BF9"/>
    <w:rsid w:val="00050107"/>
    <w:rsid w:val="00050774"/>
    <w:rsid w:val="00051736"/>
    <w:rsid w:val="000519BB"/>
    <w:rsid w:val="00051BBF"/>
    <w:rsid w:val="00052917"/>
    <w:rsid w:val="00052B1D"/>
    <w:rsid w:val="000539F6"/>
    <w:rsid w:val="00053E59"/>
    <w:rsid w:val="0005467A"/>
    <w:rsid w:val="00055779"/>
    <w:rsid w:val="00055788"/>
    <w:rsid w:val="00055D90"/>
    <w:rsid w:val="00055F1C"/>
    <w:rsid w:val="00056F06"/>
    <w:rsid w:val="00057541"/>
    <w:rsid w:val="00057B31"/>
    <w:rsid w:val="000601A6"/>
    <w:rsid w:val="000604AF"/>
    <w:rsid w:val="00060D69"/>
    <w:rsid w:val="00060DBB"/>
    <w:rsid w:val="0006197E"/>
    <w:rsid w:val="00061D18"/>
    <w:rsid w:val="00061EF0"/>
    <w:rsid w:val="00062983"/>
    <w:rsid w:val="00062A39"/>
    <w:rsid w:val="00063516"/>
    <w:rsid w:val="000640C2"/>
    <w:rsid w:val="0006420F"/>
    <w:rsid w:val="000642D3"/>
    <w:rsid w:val="00064588"/>
    <w:rsid w:val="00064973"/>
    <w:rsid w:val="00064DD6"/>
    <w:rsid w:val="00065391"/>
    <w:rsid w:val="00065456"/>
    <w:rsid w:val="00065B49"/>
    <w:rsid w:val="00065E8D"/>
    <w:rsid w:val="000666BB"/>
    <w:rsid w:val="00066978"/>
    <w:rsid w:val="00067347"/>
    <w:rsid w:val="00067538"/>
    <w:rsid w:val="000676A2"/>
    <w:rsid w:val="00070657"/>
    <w:rsid w:val="00070866"/>
    <w:rsid w:val="00071389"/>
    <w:rsid w:val="000716CE"/>
    <w:rsid w:val="00071897"/>
    <w:rsid w:val="00072C9F"/>
    <w:rsid w:val="00072DF2"/>
    <w:rsid w:val="0007315B"/>
    <w:rsid w:val="00073202"/>
    <w:rsid w:val="00073277"/>
    <w:rsid w:val="000737ED"/>
    <w:rsid w:val="000742F3"/>
    <w:rsid w:val="000743B1"/>
    <w:rsid w:val="0007477C"/>
    <w:rsid w:val="00074A82"/>
    <w:rsid w:val="00074B91"/>
    <w:rsid w:val="00074FA7"/>
    <w:rsid w:val="00074FBB"/>
    <w:rsid w:val="000752FD"/>
    <w:rsid w:val="0007570F"/>
    <w:rsid w:val="00075F6D"/>
    <w:rsid w:val="00075F7F"/>
    <w:rsid w:val="000762A6"/>
    <w:rsid w:val="000768AA"/>
    <w:rsid w:val="00076D57"/>
    <w:rsid w:val="00077676"/>
    <w:rsid w:val="00077E75"/>
    <w:rsid w:val="00080AC7"/>
    <w:rsid w:val="000813DC"/>
    <w:rsid w:val="000820B8"/>
    <w:rsid w:val="0008223C"/>
    <w:rsid w:val="0008276D"/>
    <w:rsid w:val="000834F0"/>
    <w:rsid w:val="00083604"/>
    <w:rsid w:val="00083816"/>
    <w:rsid w:val="000838FE"/>
    <w:rsid w:val="00083931"/>
    <w:rsid w:val="000840FE"/>
    <w:rsid w:val="00084448"/>
    <w:rsid w:val="000844D7"/>
    <w:rsid w:val="0008565F"/>
    <w:rsid w:val="000862CA"/>
    <w:rsid w:val="00086436"/>
    <w:rsid w:val="0008785C"/>
    <w:rsid w:val="00087A62"/>
    <w:rsid w:val="00087ECC"/>
    <w:rsid w:val="00087F7C"/>
    <w:rsid w:val="00090A31"/>
    <w:rsid w:val="00090ADF"/>
    <w:rsid w:val="00090DD2"/>
    <w:rsid w:val="000917E6"/>
    <w:rsid w:val="000918AF"/>
    <w:rsid w:val="000923E6"/>
    <w:rsid w:val="000926A6"/>
    <w:rsid w:val="00092989"/>
    <w:rsid w:val="00092A10"/>
    <w:rsid w:val="00092BA4"/>
    <w:rsid w:val="00093519"/>
    <w:rsid w:val="000941BE"/>
    <w:rsid w:val="00094443"/>
    <w:rsid w:val="00094AA7"/>
    <w:rsid w:val="00094BC5"/>
    <w:rsid w:val="00094C45"/>
    <w:rsid w:val="00094D42"/>
    <w:rsid w:val="000957F3"/>
    <w:rsid w:val="00095917"/>
    <w:rsid w:val="00096185"/>
    <w:rsid w:val="00096BAC"/>
    <w:rsid w:val="00096E91"/>
    <w:rsid w:val="000974A4"/>
    <w:rsid w:val="00097704"/>
    <w:rsid w:val="00097929"/>
    <w:rsid w:val="00097CB4"/>
    <w:rsid w:val="000A0164"/>
    <w:rsid w:val="000A03EB"/>
    <w:rsid w:val="000A050F"/>
    <w:rsid w:val="000A1780"/>
    <w:rsid w:val="000A2530"/>
    <w:rsid w:val="000A2B57"/>
    <w:rsid w:val="000A3462"/>
    <w:rsid w:val="000A390B"/>
    <w:rsid w:val="000A3934"/>
    <w:rsid w:val="000A3AD9"/>
    <w:rsid w:val="000A3C06"/>
    <w:rsid w:val="000A3DB9"/>
    <w:rsid w:val="000A3F4C"/>
    <w:rsid w:val="000A4099"/>
    <w:rsid w:val="000A411C"/>
    <w:rsid w:val="000A428F"/>
    <w:rsid w:val="000A59A8"/>
    <w:rsid w:val="000A5EB7"/>
    <w:rsid w:val="000A6057"/>
    <w:rsid w:val="000A61FF"/>
    <w:rsid w:val="000A6318"/>
    <w:rsid w:val="000A666F"/>
    <w:rsid w:val="000A67EF"/>
    <w:rsid w:val="000A6B65"/>
    <w:rsid w:val="000A7A1F"/>
    <w:rsid w:val="000A7B54"/>
    <w:rsid w:val="000B0809"/>
    <w:rsid w:val="000B087B"/>
    <w:rsid w:val="000B0EF9"/>
    <w:rsid w:val="000B23B7"/>
    <w:rsid w:val="000B29C3"/>
    <w:rsid w:val="000B2A6B"/>
    <w:rsid w:val="000B2D9A"/>
    <w:rsid w:val="000B3AF5"/>
    <w:rsid w:val="000B3F2F"/>
    <w:rsid w:val="000B417A"/>
    <w:rsid w:val="000B51BF"/>
    <w:rsid w:val="000B6722"/>
    <w:rsid w:val="000B675E"/>
    <w:rsid w:val="000B6760"/>
    <w:rsid w:val="000B6890"/>
    <w:rsid w:val="000B6F57"/>
    <w:rsid w:val="000B7CEB"/>
    <w:rsid w:val="000B7DE0"/>
    <w:rsid w:val="000B7E25"/>
    <w:rsid w:val="000B7F0C"/>
    <w:rsid w:val="000C01A3"/>
    <w:rsid w:val="000C06F7"/>
    <w:rsid w:val="000C080E"/>
    <w:rsid w:val="000C0EB7"/>
    <w:rsid w:val="000C108B"/>
    <w:rsid w:val="000C10C5"/>
    <w:rsid w:val="000C1DE8"/>
    <w:rsid w:val="000C2C8F"/>
    <w:rsid w:val="000C2F4E"/>
    <w:rsid w:val="000C35A5"/>
    <w:rsid w:val="000C3DB7"/>
    <w:rsid w:val="000C424A"/>
    <w:rsid w:val="000C5107"/>
    <w:rsid w:val="000C555E"/>
    <w:rsid w:val="000C5B41"/>
    <w:rsid w:val="000C5BE0"/>
    <w:rsid w:val="000C61D1"/>
    <w:rsid w:val="000C6335"/>
    <w:rsid w:val="000C653D"/>
    <w:rsid w:val="000C6CBD"/>
    <w:rsid w:val="000C7143"/>
    <w:rsid w:val="000D0424"/>
    <w:rsid w:val="000D058C"/>
    <w:rsid w:val="000D05AE"/>
    <w:rsid w:val="000D0840"/>
    <w:rsid w:val="000D0D9E"/>
    <w:rsid w:val="000D195A"/>
    <w:rsid w:val="000D200E"/>
    <w:rsid w:val="000D2477"/>
    <w:rsid w:val="000D2D72"/>
    <w:rsid w:val="000D2F37"/>
    <w:rsid w:val="000D3044"/>
    <w:rsid w:val="000D33C6"/>
    <w:rsid w:val="000D4C1A"/>
    <w:rsid w:val="000D4E11"/>
    <w:rsid w:val="000D534B"/>
    <w:rsid w:val="000D54CB"/>
    <w:rsid w:val="000D5E02"/>
    <w:rsid w:val="000D6371"/>
    <w:rsid w:val="000D63C2"/>
    <w:rsid w:val="000D6473"/>
    <w:rsid w:val="000D65AA"/>
    <w:rsid w:val="000D65F6"/>
    <w:rsid w:val="000D6A8F"/>
    <w:rsid w:val="000E01AC"/>
    <w:rsid w:val="000E0617"/>
    <w:rsid w:val="000E0A8F"/>
    <w:rsid w:val="000E0C91"/>
    <w:rsid w:val="000E1391"/>
    <w:rsid w:val="000E1B8A"/>
    <w:rsid w:val="000E226C"/>
    <w:rsid w:val="000E23F8"/>
    <w:rsid w:val="000E2411"/>
    <w:rsid w:val="000E27E4"/>
    <w:rsid w:val="000E282A"/>
    <w:rsid w:val="000E3380"/>
    <w:rsid w:val="000E371D"/>
    <w:rsid w:val="000E3D69"/>
    <w:rsid w:val="000E4B85"/>
    <w:rsid w:val="000E504F"/>
    <w:rsid w:val="000E545B"/>
    <w:rsid w:val="000E572A"/>
    <w:rsid w:val="000E5733"/>
    <w:rsid w:val="000E6F78"/>
    <w:rsid w:val="000E7188"/>
    <w:rsid w:val="000E71BF"/>
    <w:rsid w:val="000E7FE4"/>
    <w:rsid w:val="000F00E6"/>
    <w:rsid w:val="000F0AF3"/>
    <w:rsid w:val="000F1E65"/>
    <w:rsid w:val="000F2684"/>
    <w:rsid w:val="000F2828"/>
    <w:rsid w:val="000F2931"/>
    <w:rsid w:val="000F2DAD"/>
    <w:rsid w:val="000F32F3"/>
    <w:rsid w:val="000F3D61"/>
    <w:rsid w:val="000F423C"/>
    <w:rsid w:val="000F4254"/>
    <w:rsid w:val="000F4462"/>
    <w:rsid w:val="000F491C"/>
    <w:rsid w:val="000F5CA5"/>
    <w:rsid w:val="000F5E97"/>
    <w:rsid w:val="000F5F00"/>
    <w:rsid w:val="000F5F0A"/>
    <w:rsid w:val="000F6724"/>
    <w:rsid w:val="000F6E0E"/>
    <w:rsid w:val="000F7FCD"/>
    <w:rsid w:val="00100343"/>
    <w:rsid w:val="00100894"/>
    <w:rsid w:val="00100F6F"/>
    <w:rsid w:val="00102D9E"/>
    <w:rsid w:val="00102F8B"/>
    <w:rsid w:val="001044EE"/>
    <w:rsid w:val="001049E3"/>
    <w:rsid w:val="00104AE4"/>
    <w:rsid w:val="001053E0"/>
    <w:rsid w:val="0010597E"/>
    <w:rsid w:val="00105C34"/>
    <w:rsid w:val="00106134"/>
    <w:rsid w:val="001061B7"/>
    <w:rsid w:val="00106242"/>
    <w:rsid w:val="00106A5F"/>
    <w:rsid w:val="00106B20"/>
    <w:rsid w:val="00107000"/>
    <w:rsid w:val="00107D03"/>
    <w:rsid w:val="00110433"/>
    <w:rsid w:val="00110D4D"/>
    <w:rsid w:val="00110F88"/>
    <w:rsid w:val="001123EB"/>
    <w:rsid w:val="001125AC"/>
    <w:rsid w:val="0011284D"/>
    <w:rsid w:val="001132A4"/>
    <w:rsid w:val="001134BA"/>
    <w:rsid w:val="00113D67"/>
    <w:rsid w:val="00113FDF"/>
    <w:rsid w:val="00115AAF"/>
    <w:rsid w:val="0011601F"/>
    <w:rsid w:val="00116525"/>
    <w:rsid w:val="00120A09"/>
    <w:rsid w:val="00120A0C"/>
    <w:rsid w:val="0012140E"/>
    <w:rsid w:val="001216BC"/>
    <w:rsid w:val="00123B05"/>
    <w:rsid w:val="00124123"/>
    <w:rsid w:val="00125905"/>
    <w:rsid w:val="0012642D"/>
    <w:rsid w:val="001274F1"/>
    <w:rsid w:val="00127DA1"/>
    <w:rsid w:val="001303CA"/>
    <w:rsid w:val="001306F0"/>
    <w:rsid w:val="00130851"/>
    <w:rsid w:val="00130D36"/>
    <w:rsid w:val="00130F72"/>
    <w:rsid w:val="00131246"/>
    <w:rsid w:val="00131759"/>
    <w:rsid w:val="001317EF"/>
    <w:rsid w:val="001317F8"/>
    <w:rsid w:val="0013232E"/>
    <w:rsid w:val="00132ADB"/>
    <w:rsid w:val="00132CF8"/>
    <w:rsid w:val="001335F9"/>
    <w:rsid w:val="0013368D"/>
    <w:rsid w:val="001336EC"/>
    <w:rsid w:val="00133927"/>
    <w:rsid w:val="00133FE2"/>
    <w:rsid w:val="001343DD"/>
    <w:rsid w:val="00134527"/>
    <w:rsid w:val="001349EC"/>
    <w:rsid w:val="00134E21"/>
    <w:rsid w:val="001356A1"/>
    <w:rsid w:val="0013580E"/>
    <w:rsid w:val="00135C42"/>
    <w:rsid w:val="00136649"/>
    <w:rsid w:val="00137198"/>
    <w:rsid w:val="0013782C"/>
    <w:rsid w:val="00137B8A"/>
    <w:rsid w:val="001402A0"/>
    <w:rsid w:val="00140375"/>
    <w:rsid w:val="0014045C"/>
    <w:rsid w:val="001404BB"/>
    <w:rsid w:val="00140DA4"/>
    <w:rsid w:val="0014124E"/>
    <w:rsid w:val="00141371"/>
    <w:rsid w:val="00142146"/>
    <w:rsid w:val="00142E17"/>
    <w:rsid w:val="00143035"/>
    <w:rsid w:val="0014347A"/>
    <w:rsid w:val="001436CA"/>
    <w:rsid w:val="00143A78"/>
    <w:rsid w:val="00143D6A"/>
    <w:rsid w:val="00145175"/>
    <w:rsid w:val="001451E2"/>
    <w:rsid w:val="00145E3A"/>
    <w:rsid w:val="00146299"/>
    <w:rsid w:val="00146712"/>
    <w:rsid w:val="00146B51"/>
    <w:rsid w:val="001470A3"/>
    <w:rsid w:val="00147343"/>
    <w:rsid w:val="00147BE5"/>
    <w:rsid w:val="00147F59"/>
    <w:rsid w:val="00147F6D"/>
    <w:rsid w:val="00151655"/>
    <w:rsid w:val="00151DF9"/>
    <w:rsid w:val="001525DE"/>
    <w:rsid w:val="001545B1"/>
    <w:rsid w:val="001548FA"/>
    <w:rsid w:val="00154B1A"/>
    <w:rsid w:val="00155397"/>
    <w:rsid w:val="001553E3"/>
    <w:rsid w:val="00155A00"/>
    <w:rsid w:val="00155FD4"/>
    <w:rsid w:val="001561F8"/>
    <w:rsid w:val="001572CA"/>
    <w:rsid w:val="0015736F"/>
    <w:rsid w:val="001577EA"/>
    <w:rsid w:val="00157A97"/>
    <w:rsid w:val="00157F62"/>
    <w:rsid w:val="001605F6"/>
    <w:rsid w:val="001608B1"/>
    <w:rsid w:val="001611D2"/>
    <w:rsid w:val="00161588"/>
    <w:rsid w:val="00162C29"/>
    <w:rsid w:val="00162DC9"/>
    <w:rsid w:val="001631A0"/>
    <w:rsid w:val="001638CF"/>
    <w:rsid w:val="00163C1A"/>
    <w:rsid w:val="00164372"/>
    <w:rsid w:val="00164830"/>
    <w:rsid w:val="001648FF"/>
    <w:rsid w:val="00164991"/>
    <w:rsid w:val="00164DFC"/>
    <w:rsid w:val="00164F44"/>
    <w:rsid w:val="00165589"/>
    <w:rsid w:val="00165CAA"/>
    <w:rsid w:val="00165D58"/>
    <w:rsid w:val="00166434"/>
    <w:rsid w:val="001668DF"/>
    <w:rsid w:val="00166C70"/>
    <w:rsid w:val="001672D4"/>
    <w:rsid w:val="001678AB"/>
    <w:rsid w:val="00167EA6"/>
    <w:rsid w:val="00170870"/>
    <w:rsid w:val="00170BCC"/>
    <w:rsid w:val="00170EF9"/>
    <w:rsid w:val="00170F50"/>
    <w:rsid w:val="0017118D"/>
    <w:rsid w:val="00171DCF"/>
    <w:rsid w:val="001720E0"/>
    <w:rsid w:val="00173B1E"/>
    <w:rsid w:val="00173B91"/>
    <w:rsid w:val="00174183"/>
    <w:rsid w:val="00174285"/>
    <w:rsid w:val="00174B72"/>
    <w:rsid w:val="00174F68"/>
    <w:rsid w:val="00175B58"/>
    <w:rsid w:val="00176104"/>
    <w:rsid w:val="00176E81"/>
    <w:rsid w:val="00177182"/>
    <w:rsid w:val="00177633"/>
    <w:rsid w:val="001776E0"/>
    <w:rsid w:val="0018028E"/>
    <w:rsid w:val="001802F0"/>
    <w:rsid w:val="0018042A"/>
    <w:rsid w:val="00180854"/>
    <w:rsid w:val="00180B1D"/>
    <w:rsid w:val="00180BBA"/>
    <w:rsid w:val="00180DB5"/>
    <w:rsid w:val="00180E6E"/>
    <w:rsid w:val="001811FB"/>
    <w:rsid w:val="0018149C"/>
    <w:rsid w:val="00181704"/>
    <w:rsid w:val="001817C8"/>
    <w:rsid w:val="00181983"/>
    <w:rsid w:val="00181BDE"/>
    <w:rsid w:val="00181C09"/>
    <w:rsid w:val="001822FB"/>
    <w:rsid w:val="001826E6"/>
    <w:rsid w:val="00183FBC"/>
    <w:rsid w:val="00184119"/>
    <w:rsid w:val="001853C0"/>
    <w:rsid w:val="00185B0E"/>
    <w:rsid w:val="001861B6"/>
    <w:rsid w:val="00186494"/>
    <w:rsid w:val="00186FB1"/>
    <w:rsid w:val="0018750D"/>
    <w:rsid w:val="00187745"/>
    <w:rsid w:val="0019033C"/>
    <w:rsid w:val="00190807"/>
    <w:rsid w:val="0019126C"/>
    <w:rsid w:val="001917C1"/>
    <w:rsid w:val="00191C09"/>
    <w:rsid w:val="00192D09"/>
    <w:rsid w:val="001936BC"/>
    <w:rsid w:val="00193803"/>
    <w:rsid w:val="001942D0"/>
    <w:rsid w:val="001942FC"/>
    <w:rsid w:val="00194650"/>
    <w:rsid w:val="00195413"/>
    <w:rsid w:val="0019637A"/>
    <w:rsid w:val="00196577"/>
    <w:rsid w:val="001967B0"/>
    <w:rsid w:val="00196914"/>
    <w:rsid w:val="00196F63"/>
    <w:rsid w:val="0019701D"/>
    <w:rsid w:val="001970AA"/>
    <w:rsid w:val="001970CC"/>
    <w:rsid w:val="00197348"/>
    <w:rsid w:val="0019763F"/>
    <w:rsid w:val="0019786A"/>
    <w:rsid w:val="00197C22"/>
    <w:rsid w:val="001A01C5"/>
    <w:rsid w:val="001A0309"/>
    <w:rsid w:val="001A03D4"/>
    <w:rsid w:val="001A0D8E"/>
    <w:rsid w:val="001A11D8"/>
    <w:rsid w:val="001A1742"/>
    <w:rsid w:val="001A1892"/>
    <w:rsid w:val="001A18AA"/>
    <w:rsid w:val="001A1D79"/>
    <w:rsid w:val="001A2407"/>
    <w:rsid w:val="001A2827"/>
    <w:rsid w:val="001A30AE"/>
    <w:rsid w:val="001A3D9C"/>
    <w:rsid w:val="001A444D"/>
    <w:rsid w:val="001A5683"/>
    <w:rsid w:val="001A59F9"/>
    <w:rsid w:val="001A6239"/>
    <w:rsid w:val="001A6477"/>
    <w:rsid w:val="001A7189"/>
    <w:rsid w:val="001A79CB"/>
    <w:rsid w:val="001B0381"/>
    <w:rsid w:val="001B069E"/>
    <w:rsid w:val="001B0907"/>
    <w:rsid w:val="001B09B5"/>
    <w:rsid w:val="001B1670"/>
    <w:rsid w:val="001B1811"/>
    <w:rsid w:val="001B186D"/>
    <w:rsid w:val="001B210E"/>
    <w:rsid w:val="001B3A44"/>
    <w:rsid w:val="001B3A8E"/>
    <w:rsid w:val="001B449A"/>
    <w:rsid w:val="001B49C5"/>
    <w:rsid w:val="001B538A"/>
    <w:rsid w:val="001B5433"/>
    <w:rsid w:val="001B6195"/>
    <w:rsid w:val="001B6809"/>
    <w:rsid w:val="001B7573"/>
    <w:rsid w:val="001B75DE"/>
    <w:rsid w:val="001B7F53"/>
    <w:rsid w:val="001C05D5"/>
    <w:rsid w:val="001C061C"/>
    <w:rsid w:val="001C0A0A"/>
    <w:rsid w:val="001C0D7F"/>
    <w:rsid w:val="001C0FC3"/>
    <w:rsid w:val="001C1578"/>
    <w:rsid w:val="001C2D3F"/>
    <w:rsid w:val="001C3CCF"/>
    <w:rsid w:val="001C4135"/>
    <w:rsid w:val="001C5458"/>
    <w:rsid w:val="001C5C11"/>
    <w:rsid w:val="001C5EC6"/>
    <w:rsid w:val="001C5F0B"/>
    <w:rsid w:val="001C65E2"/>
    <w:rsid w:val="001C6BEE"/>
    <w:rsid w:val="001D15FA"/>
    <w:rsid w:val="001D1E0C"/>
    <w:rsid w:val="001D2109"/>
    <w:rsid w:val="001D2214"/>
    <w:rsid w:val="001D336C"/>
    <w:rsid w:val="001D35BB"/>
    <w:rsid w:val="001D380F"/>
    <w:rsid w:val="001D3D0A"/>
    <w:rsid w:val="001D4927"/>
    <w:rsid w:val="001D50F0"/>
    <w:rsid w:val="001D53E7"/>
    <w:rsid w:val="001D5975"/>
    <w:rsid w:val="001D616B"/>
    <w:rsid w:val="001D617F"/>
    <w:rsid w:val="001D672B"/>
    <w:rsid w:val="001D6A2F"/>
    <w:rsid w:val="001D6AC1"/>
    <w:rsid w:val="001D6CA0"/>
    <w:rsid w:val="001D7234"/>
    <w:rsid w:val="001D7B0C"/>
    <w:rsid w:val="001D7FD1"/>
    <w:rsid w:val="001E02D4"/>
    <w:rsid w:val="001E069E"/>
    <w:rsid w:val="001E0F54"/>
    <w:rsid w:val="001E0F5F"/>
    <w:rsid w:val="001E17F1"/>
    <w:rsid w:val="001E1E35"/>
    <w:rsid w:val="001E2438"/>
    <w:rsid w:val="001E262E"/>
    <w:rsid w:val="001E27B2"/>
    <w:rsid w:val="001E2CE4"/>
    <w:rsid w:val="001E3144"/>
    <w:rsid w:val="001E3DC1"/>
    <w:rsid w:val="001E401B"/>
    <w:rsid w:val="001E4379"/>
    <w:rsid w:val="001E4849"/>
    <w:rsid w:val="001E4DE7"/>
    <w:rsid w:val="001E640A"/>
    <w:rsid w:val="001E66FA"/>
    <w:rsid w:val="001E6830"/>
    <w:rsid w:val="001E68B5"/>
    <w:rsid w:val="001E6935"/>
    <w:rsid w:val="001E69F6"/>
    <w:rsid w:val="001E6D4F"/>
    <w:rsid w:val="001E7BB4"/>
    <w:rsid w:val="001F0673"/>
    <w:rsid w:val="001F0DC1"/>
    <w:rsid w:val="001F1233"/>
    <w:rsid w:val="001F12C4"/>
    <w:rsid w:val="001F135C"/>
    <w:rsid w:val="001F1914"/>
    <w:rsid w:val="001F279C"/>
    <w:rsid w:val="001F2982"/>
    <w:rsid w:val="001F2A35"/>
    <w:rsid w:val="001F2BAB"/>
    <w:rsid w:val="001F2D98"/>
    <w:rsid w:val="001F582A"/>
    <w:rsid w:val="001F68E6"/>
    <w:rsid w:val="001F699D"/>
    <w:rsid w:val="001F6B12"/>
    <w:rsid w:val="001F6E66"/>
    <w:rsid w:val="001F6EF9"/>
    <w:rsid w:val="001F74BF"/>
    <w:rsid w:val="001F7547"/>
    <w:rsid w:val="001F7631"/>
    <w:rsid w:val="001F77C2"/>
    <w:rsid w:val="00200BC6"/>
    <w:rsid w:val="00200DFB"/>
    <w:rsid w:val="00200E4E"/>
    <w:rsid w:val="00201EFF"/>
    <w:rsid w:val="002023BF"/>
    <w:rsid w:val="00202400"/>
    <w:rsid w:val="0020250D"/>
    <w:rsid w:val="00203165"/>
    <w:rsid w:val="002043A7"/>
    <w:rsid w:val="002048C0"/>
    <w:rsid w:val="00204BE6"/>
    <w:rsid w:val="00204D0F"/>
    <w:rsid w:val="00204EDA"/>
    <w:rsid w:val="0020502F"/>
    <w:rsid w:val="0020531E"/>
    <w:rsid w:val="0020628C"/>
    <w:rsid w:val="002062BC"/>
    <w:rsid w:val="00206748"/>
    <w:rsid w:val="00206DFB"/>
    <w:rsid w:val="00206FA9"/>
    <w:rsid w:val="0020722C"/>
    <w:rsid w:val="00207317"/>
    <w:rsid w:val="00207398"/>
    <w:rsid w:val="002077DE"/>
    <w:rsid w:val="00207A14"/>
    <w:rsid w:val="0021034D"/>
    <w:rsid w:val="002108B0"/>
    <w:rsid w:val="002109B3"/>
    <w:rsid w:val="00211022"/>
    <w:rsid w:val="0021138D"/>
    <w:rsid w:val="0021195B"/>
    <w:rsid w:val="00211C03"/>
    <w:rsid w:val="00212914"/>
    <w:rsid w:val="00212CA8"/>
    <w:rsid w:val="002133FC"/>
    <w:rsid w:val="0021466E"/>
    <w:rsid w:val="002146DC"/>
    <w:rsid w:val="002146E6"/>
    <w:rsid w:val="00214D5F"/>
    <w:rsid w:val="002150DE"/>
    <w:rsid w:val="002160D3"/>
    <w:rsid w:val="002172DD"/>
    <w:rsid w:val="00217614"/>
    <w:rsid w:val="00217823"/>
    <w:rsid w:val="002179CF"/>
    <w:rsid w:val="0022079B"/>
    <w:rsid w:val="00220E40"/>
    <w:rsid w:val="0022106A"/>
    <w:rsid w:val="00221105"/>
    <w:rsid w:val="00221892"/>
    <w:rsid w:val="002218BE"/>
    <w:rsid w:val="00221ABF"/>
    <w:rsid w:val="00221ACF"/>
    <w:rsid w:val="00221CEA"/>
    <w:rsid w:val="00221D28"/>
    <w:rsid w:val="00221F82"/>
    <w:rsid w:val="0022219C"/>
    <w:rsid w:val="00222E70"/>
    <w:rsid w:val="00222F8A"/>
    <w:rsid w:val="00223471"/>
    <w:rsid w:val="002237DB"/>
    <w:rsid w:val="00223CFC"/>
    <w:rsid w:val="0022406F"/>
    <w:rsid w:val="002243BB"/>
    <w:rsid w:val="002247F7"/>
    <w:rsid w:val="002248D0"/>
    <w:rsid w:val="002250A0"/>
    <w:rsid w:val="0022517E"/>
    <w:rsid w:val="002258C0"/>
    <w:rsid w:val="00225967"/>
    <w:rsid w:val="00225B59"/>
    <w:rsid w:val="00225FBC"/>
    <w:rsid w:val="002267E6"/>
    <w:rsid w:val="00226C57"/>
    <w:rsid w:val="002279FD"/>
    <w:rsid w:val="00227C42"/>
    <w:rsid w:val="00227F00"/>
    <w:rsid w:val="0023033E"/>
    <w:rsid w:val="00230F18"/>
    <w:rsid w:val="002310D1"/>
    <w:rsid w:val="0023117B"/>
    <w:rsid w:val="00231323"/>
    <w:rsid w:val="00232122"/>
    <w:rsid w:val="00232493"/>
    <w:rsid w:val="0023251E"/>
    <w:rsid w:val="0023255B"/>
    <w:rsid w:val="00232640"/>
    <w:rsid w:val="00232830"/>
    <w:rsid w:val="00232BD4"/>
    <w:rsid w:val="00233323"/>
    <w:rsid w:val="00233EAE"/>
    <w:rsid w:val="0023418D"/>
    <w:rsid w:val="00234A70"/>
    <w:rsid w:val="00235AD7"/>
    <w:rsid w:val="0023631E"/>
    <w:rsid w:val="00236A8E"/>
    <w:rsid w:val="002377A1"/>
    <w:rsid w:val="002379D1"/>
    <w:rsid w:val="00237E9A"/>
    <w:rsid w:val="00240487"/>
    <w:rsid w:val="00240652"/>
    <w:rsid w:val="00240A11"/>
    <w:rsid w:val="00241157"/>
    <w:rsid w:val="002417F0"/>
    <w:rsid w:val="00242376"/>
    <w:rsid w:val="00242D57"/>
    <w:rsid w:val="0024332A"/>
    <w:rsid w:val="00243876"/>
    <w:rsid w:val="00244C15"/>
    <w:rsid w:val="00245B1A"/>
    <w:rsid w:val="00246AEF"/>
    <w:rsid w:val="00246E1F"/>
    <w:rsid w:val="0024704E"/>
    <w:rsid w:val="002474D4"/>
    <w:rsid w:val="00247600"/>
    <w:rsid w:val="00247BFD"/>
    <w:rsid w:val="00247F07"/>
    <w:rsid w:val="00250584"/>
    <w:rsid w:val="002506F8"/>
    <w:rsid w:val="00250782"/>
    <w:rsid w:val="00250BD8"/>
    <w:rsid w:val="00251119"/>
    <w:rsid w:val="002511CF"/>
    <w:rsid w:val="002513FE"/>
    <w:rsid w:val="00251944"/>
    <w:rsid w:val="00251BB4"/>
    <w:rsid w:val="00251D1F"/>
    <w:rsid w:val="00251EEF"/>
    <w:rsid w:val="00251F7D"/>
    <w:rsid w:val="0025285D"/>
    <w:rsid w:val="00252A75"/>
    <w:rsid w:val="00252E3C"/>
    <w:rsid w:val="0025323D"/>
    <w:rsid w:val="00253728"/>
    <w:rsid w:val="00253B8B"/>
    <w:rsid w:val="002546D3"/>
    <w:rsid w:val="0025535D"/>
    <w:rsid w:val="002553C7"/>
    <w:rsid w:val="00255891"/>
    <w:rsid w:val="00255AC3"/>
    <w:rsid w:val="0025660C"/>
    <w:rsid w:val="00256B9B"/>
    <w:rsid w:val="00260025"/>
    <w:rsid w:val="00260C18"/>
    <w:rsid w:val="00260FC9"/>
    <w:rsid w:val="0026156F"/>
    <w:rsid w:val="002616C4"/>
    <w:rsid w:val="00262482"/>
    <w:rsid w:val="0026281B"/>
    <w:rsid w:val="0026319E"/>
    <w:rsid w:val="002633E6"/>
    <w:rsid w:val="0026392E"/>
    <w:rsid w:val="0026392F"/>
    <w:rsid w:val="0026424D"/>
    <w:rsid w:val="00264352"/>
    <w:rsid w:val="002649FA"/>
    <w:rsid w:val="00264AAC"/>
    <w:rsid w:val="00264BD0"/>
    <w:rsid w:val="00265A9B"/>
    <w:rsid w:val="00265AFC"/>
    <w:rsid w:val="00265D23"/>
    <w:rsid w:val="00265E11"/>
    <w:rsid w:val="00266221"/>
    <w:rsid w:val="002666A4"/>
    <w:rsid w:val="00266A85"/>
    <w:rsid w:val="00266CED"/>
    <w:rsid w:val="002672EF"/>
    <w:rsid w:val="00270F0E"/>
    <w:rsid w:val="00271A56"/>
    <w:rsid w:val="00271B22"/>
    <w:rsid w:val="00272029"/>
    <w:rsid w:val="002720C8"/>
    <w:rsid w:val="002729B7"/>
    <w:rsid w:val="00272B2C"/>
    <w:rsid w:val="00272DF3"/>
    <w:rsid w:val="00274A87"/>
    <w:rsid w:val="00274EB7"/>
    <w:rsid w:val="00274EF6"/>
    <w:rsid w:val="00275215"/>
    <w:rsid w:val="002758EA"/>
    <w:rsid w:val="00276406"/>
    <w:rsid w:val="00277DC7"/>
    <w:rsid w:val="00280246"/>
    <w:rsid w:val="002802A1"/>
    <w:rsid w:val="002809C4"/>
    <w:rsid w:val="00280B4F"/>
    <w:rsid w:val="00280EF4"/>
    <w:rsid w:val="00280EFB"/>
    <w:rsid w:val="00281E7A"/>
    <w:rsid w:val="002825C3"/>
    <w:rsid w:val="002826E5"/>
    <w:rsid w:val="00282AF2"/>
    <w:rsid w:val="00282EDE"/>
    <w:rsid w:val="002837C6"/>
    <w:rsid w:val="00283BAE"/>
    <w:rsid w:val="00283C86"/>
    <w:rsid w:val="0028415D"/>
    <w:rsid w:val="00284CF2"/>
    <w:rsid w:val="002861AF"/>
    <w:rsid w:val="00286A51"/>
    <w:rsid w:val="00287007"/>
    <w:rsid w:val="00287394"/>
    <w:rsid w:val="0028748E"/>
    <w:rsid w:val="0028795B"/>
    <w:rsid w:val="00287C4A"/>
    <w:rsid w:val="002902C8"/>
    <w:rsid w:val="0029135F"/>
    <w:rsid w:val="002914DF"/>
    <w:rsid w:val="00291715"/>
    <w:rsid w:val="00291869"/>
    <w:rsid w:val="00291AA7"/>
    <w:rsid w:val="00291F1D"/>
    <w:rsid w:val="00293004"/>
    <w:rsid w:val="00293040"/>
    <w:rsid w:val="002935D6"/>
    <w:rsid w:val="002939C4"/>
    <w:rsid w:val="00293CA3"/>
    <w:rsid w:val="00293DD0"/>
    <w:rsid w:val="0029460C"/>
    <w:rsid w:val="00294939"/>
    <w:rsid w:val="00294AD2"/>
    <w:rsid w:val="00294CAD"/>
    <w:rsid w:val="00295257"/>
    <w:rsid w:val="00295291"/>
    <w:rsid w:val="00295945"/>
    <w:rsid w:val="00295EEF"/>
    <w:rsid w:val="0029639D"/>
    <w:rsid w:val="00296782"/>
    <w:rsid w:val="00296972"/>
    <w:rsid w:val="00297198"/>
    <w:rsid w:val="002A01BB"/>
    <w:rsid w:val="002A02C4"/>
    <w:rsid w:val="002A0D22"/>
    <w:rsid w:val="002A10F7"/>
    <w:rsid w:val="002A163F"/>
    <w:rsid w:val="002A27B3"/>
    <w:rsid w:val="002A2A45"/>
    <w:rsid w:val="002A2E08"/>
    <w:rsid w:val="002A2E3F"/>
    <w:rsid w:val="002A31AB"/>
    <w:rsid w:val="002A3312"/>
    <w:rsid w:val="002A35CE"/>
    <w:rsid w:val="002A3CE9"/>
    <w:rsid w:val="002A4213"/>
    <w:rsid w:val="002A431A"/>
    <w:rsid w:val="002A4675"/>
    <w:rsid w:val="002A4936"/>
    <w:rsid w:val="002A4B49"/>
    <w:rsid w:val="002A5C69"/>
    <w:rsid w:val="002A6458"/>
    <w:rsid w:val="002A6E77"/>
    <w:rsid w:val="002B0ADA"/>
    <w:rsid w:val="002B0E27"/>
    <w:rsid w:val="002B20EB"/>
    <w:rsid w:val="002B280C"/>
    <w:rsid w:val="002B3D01"/>
    <w:rsid w:val="002B4AFC"/>
    <w:rsid w:val="002B4BBB"/>
    <w:rsid w:val="002B4E42"/>
    <w:rsid w:val="002B62FC"/>
    <w:rsid w:val="002B6331"/>
    <w:rsid w:val="002B6B95"/>
    <w:rsid w:val="002B6CD1"/>
    <w:rsid w:val="002B6D86"/>
    <w:rsid w:val="002B6EEF"/>
    <w:rsid w:val="002C08AC"/>
    <w:rsid w:val="002C095F"/>
    <w:rsid w:val="002C0E41"/>
    <w:rsid w:val="002C12EA"/>
    <w:rsid w:val="002C1500"/>
    <w:rsid w:val="002C272D"/>
    <w:rsid w:val="002C284D"/>
    <w:rsid w:val="002C291A"/>
    <w:rsid w:val="002C292F"/>
    <w:rsid w:val="002C2DDD"/>
    <w:rsid w:val="002C3343"/>
    <w:rsid w:val="002C4892"/>
    <w:rsid w:val="002C505C"/>
    <w:rsid w:val="002C53EA"/>
    <w:rsid w:val="002C5648"/>
    <w:rsid w:val="002C5AD1"/>
    <w:rsid w:val="002C6383"/>
    <w:rsid w:val="002C6AAF"/>
    <w:rsid w:val="002C6B92"/>
    <w:rsid w:val="002C6EB4"/>
    <w:rsid w:val="002C74C7"/>
    <w:rsid w:val="002C7A28"/>
    <w:rsid w:val="002D06C9"/>
    <w:rsid w:val="002D0B80"/>
    <w:rsid w:val="002D0FDE"/>
    <w:rsid w:val="002D1838"/>
    <w:rsid w:val="002D1A7E"/>
    <w:rsid w:val="002D1ED6"/>
    <w:rsid w:val="002D21D1"/>
    <w:rsid w:val="002D227E"/>
    <w:rsid w:val="002D23D4"/>
    <w:rsid w:val="002D258E"/>
    <w:rsid w:val="002D28ED"/>
    <w:rsid w:val="002D2A03"/>
    <w:rsid w:val="002D2E90"/>
    <w:rsid w:val="002D328D"/>
    <w:rsid w:val="002D383E"/>
    <w:rsid w:val="002D44FC"/>
    <w:rsid w:val="002D4993"/>
    <w:rsid w:val="002D511F"/>
    <w:rsid w:val="002D5204"/>
    <w:rsid w:val="002D560A"/>
    <w:rsid w:val="002D5853"/>
    <w:rsid w:val="002D5B29"/>
    <w:rsid w:val="002D5B77"/>
    <w:rsid w:val="002D5D37"/>
    <w:rsid w:val="002D693D"/>
    <w:rsid w:val="002D6DE2"/>
    <w:rsid w:val="002D717D"/>
    <w:rsid w:val="002E0325"/>
    <w:rsid w:val="002E0481"/>
    <w:rsid w:val="002E1F7E"/>
    <w:rsid w:val="002E262F"/>
    <w:rsid w:val="002E2740"/>
    <w:rsid w:val="002E3557"/>
    <w:rsid w:val="002E3AD2"/>
    <w:rsid w:val="002E3F91"/>
    <w:rsid w:val="002E415B"/>
    <w:rsid w:val="002E4408"/>
    <w:rsid w:val="002E4738"/>
    <w:rsid w:val="002E482B"/>
    <w:rsid w:val="002E4DA6"/>
    <w:rsid w:val="002E51EE"/>
    <w:rsid w:val="002E573B"/>
    <w:rsid w:val="002E5CE6"/>
    <w:rsid w:val="002E5E78"/>
    <w:rsid w:val="002E5F61"/>
    <w:rsid w:val="002E657E"/>
    <w:rsid w:val="002E66DA"/>
    <w:rsid w:val="002E6A3E"/>
    <w:rsid w:val="002E6CDA"/>
    <w:rsid w:val="002E6D25"/>
    <w:rsid w:val="002E6F26"/>
    <w:rsid w:val="002E72B1"/>
    <w:rsid w:val="002E7315"/>
    <w:rsid w:val="002E7740"/>
    <w:rsid w:val="002E7850"/>
    <w:rsid w:val="002E7AF2"/>
    <w:rsid w:val="002E7E71"/>
    <w:rsid w:val="002F017F"/>
    <w:rsid w:val="002F0DDA"/>
    <w:rsid w:val="002F1213"/>
    <w:rsid w:val="002F13D2"/>
    <w:rsid w:val="002F2139"/>
    <w:rsid w:val="002F25AF"/>
    <w:rsid w:val="002F3385"/>
    <w:rsid w:val="002F417A"/>
    <w:rsid w:val="002F41FB"/>
    <w:rsid w:val="002F434B"/>
    <w:rsid w:val="002F4BDB"/>
    <w:rsid w:val="002F6446"/>
    <w:rsid w:val="002F6475"/>
    <w:rsid w:val="002F6E80"/>
    <w:rsid w:val="002F7DE5"/>
    <w:rsid w:val="002F7F20"/>
    <w:rsid w:val="003007A0"/>
    <w:rsid w:val="00300A67"/>
    <w:rsid w:val="00301733"/>
    <w:rsid w:val="00301A0B"/>
    <w:rsid w:val="00301C18"/>
    <w:rsid w:val="00301FAA"/>
    <w:rsid w:val="00303151"/>
    <w:rsid w:val="00303254"/>
    <w:rsid w:val="00303A43"/>
    <w:rsid w:val="003040D9"/>
    <w:rsid w:val="003041FE"/>
    <w:rsid w:val="00304D06"/>
    <w:rsid w:val="003055F5"/>
    <w:rsid w:val="0030571A"/>
    <w:rsid w:val="00305C60"/>
    <w:rsid w:val="00306332"/>
    <w:rsid w:val="00306563"/>
    <w:rsid w:val="00306650"/>
    <w:rsid w:val="00306A9B"/>
    <w:rsid w:val="00310230"/>
    <w:rsid w:val="0031054F"/>
    <w:rsid w:val="00310B28"/>
    <w:rsid w:val="00310FD6"/>
    <w:rsid w:val="0031170E"/>
    <w:rsid w:val="00311B50"/>
    <w:rsid w:val="00311FC1"/>
    <w:rsid w:val="003120D5"/>
    <w:rsid w:val="00312340"/>
    <w:rsid w:val="00312E32"/>
    <w:rsid w:val="003130A1"/>
    <w:rsid w:val="00313ACA"/>
    <w:rsid w:val="00313F28"/>
    <w:rsid w:val="003143A0"/>
    <w:rsid w:val="003149AA"/>
    <w:rsid w:val="00314AAE"/>
    <w:rsid w:val="00314B94"/>
    <w:rsid w:val="00315004"/>
    <w:rsid w:val="003158FC"/>
    <w:rsid w:val="00315AEE"/>
    <w:rsid w:val="003160D2"/>
    <w:rsid w:val="003162D6"/>
    <w:rsid w:val="0031662A"/>
    <w:rsid w:val="00316837"/>
    <w:rsid w:val="0031694E"/>
    <w:rsid w:val="00316B35"/>
    <w:rsid w:val="00316B89"/>
    <w:rsid w:val="003171CC"/>
    <w:rsid w:val="0032047A"/>
    <w:rsid w:val="003205B7"/>
    <w:rsid w:val="00320C0B"/>
    <w:rsid w:val="00320C2D"/>
    <w:rsid w:val="003213A6"/>
    <w:rsid w:val="0032142F"/>
    <w:rsid w:val="0032190D"/>
    <w:rsid w:val="00321F20"/>
    <w:rsid w:val="003221D2"/>
    <w:rsid w:val="00322BBD"/>
    <w:rsid w:val="00322E0E"/>
    <w:rsid w:val="00323970"/>
    <w:rsid w:val="00323C3A"/>
    <w:rsid w:val="00324BE5"/>
    <w:rsid w:val="0032507D"/>
    <w:rsid w:val="003253D2"/>
    <w:rsid w:val="003263DF"/>
    <w:rsid w:val="00326856"/>
    <w:rsid w:val="00326BA0"/>
    <w:rsid w:val="0032766E"/>
    <w:rsid w:val="00327762"/>
    <w:rsid w:val="003306CC"/>
    <w:rsid w:val="00331671"/>
    <w:rsid w:val="0033198D"/>
    <w:rsid w:val="0033295B"/>
    <w:rsid w:val="00332994"/>
    <w:rsid w:val="00332FEA"/>
    <w:rsid w:val="00332FFB"/>
    <w:rsid w:val="003332DE"/>
    <w:rsid w:val="00333A48"/>
    <w:rsid w:val="00333D7E"/>
    <w:rsid w:val="00334D81"/>
    <w:rsid w:val="00334E7E"/>
    <w:rsid w:val="003351DE"/>
    <w:rsid w:val="00335625"/>
    <w:rsid w:val="00335C62"/>
    <w:rsid w:val="003364E9"/>
    <w:rsid w:val="003374BB"/>
    <w:rsid w:val="0034086C"/>
    <w:rsid w:val="0034110A"/>
    <w:rsid w:val="003411A3"/>
    <w:rsid w:val="00341613"/>
    <w:rsid w:val="0034164E"/>
    <w:rsid w:val="003417B0"/>
    <w:rsid w:val="003418BD"/>
    <w:rsid w:val="00341D81"/>
    <w:rsid w:val="00342BFE"/>
    <w:rsid w:val="00343439"/>
    <w:rsid w:val="0034356A"/>
    <w:rsid w:val="00343C75"/>
    <w:rsid w:val="00343E47"/>
    <w:rsid w:val="00344288"/>
    <w:rsid w:val="003445B2"/>
    <w:rsid w:val="00345F87"/>
    <w:rsid w:val="00346507"/>
    <w:rsid w:val="00346D4E"/>
    <w:rsid w:val="00347A3D"/>
    <w:rsid w:val="00351D36"/>
    <w:rsid w:val="00351D5B"/>
    <w:rsid w:val="00351E08"/>
    <w:rsid w:val="0035233A"/>
    <w:rsid w:val="003523BE"/>
    <w:rsid w:val="00352787"/>
    <w:rsid w:val="00352795"/>
    <w:rsid w:val="00352EC0"/>
    <w:rsid w:val="00353521"/>
    <w:rsid w:val="00353E96"/>
    <w:rsid w:val="00355903"/>
    <w:rsid w:val="00355F41"/>
    <w:rsid w:val="00355FD1"/>
    <w:rsid w:val="00356B45"/>
    <w:rsid w:val="003570FA"/>
    <w:rsid w:val="00357BD4"/>
    <w:rsid w:val="00360602"/>
    <w:rsid w:val="00360C42"/>
    <w:rsid w:val="003611F4"/>
    <w:rsid w:val="003613F4"/>
    <w:rsid w:val="003615CA"/>
    <w:rsid w:val="00362276"/>
    <w:rsid w:val="00362867"/>
    <w:rsid w:val="00363135"/>
    <w:rsid w:val="003632E0"/>
    <w:rsid w:val="0036369A"/>
    <w:rsid w:val="003642EF"/>
    <w:rsid w:val="00364402"/>
    <w:rsid w:val="00364667"/>
    <w:rsid w:val="003657DA"/>
    <w:rsid w:val="00366032"/>
    <w:rsid w:val="003669A7"/>
    <w:rsid w:val="00367E72"/>
    <w:rsid w:val="003706E2"/>
    <w:rsid w:val="003707E3"/>
    <w:rsid w:val="00370BCA"/>
    <w:rsid w:val="00370F39"/>
    <w:rsid w:val="003710F6"/>
    <w:rsid w:val="0037148F"/>
    <w:rsid w:val="003717D1"/>
    <w:rsid w:val="003719D1"/>
    <w:rsid w:val="00371C93"/>
    <w:rsid w:val="003720CE"/>
    <w:rsid w:val="00372EAC"/>
    <w:rsid w:val="00373236"/>
    <w:rsid w:val="0037392D"/>
    <w:rsid w:val="00374C09"/>
    <w:rsid w:val="00374F22"/>
    <w:rsid w:val="00375F9F"/>
    <w:rsid w:val="003761C5"/>
    <w:rsid w:val="003766D2"/>
    <w:rsid w:val="00377491"/>
    <w:rsid w:val="00377528"/>
    <w:rsid w:val="003778C1"/>
    <w:rsid w:val="003808F2"/>
    <w:rsid w:val="00380F86"/>
    <w:rsid w:val="003814BC"/>
    <w:rsid w:val="003817E2"/>
    <w:rsid w:val="00381B27"/>
    <w:rsid w:val="00381BAA"/>
    <w:rsid w:val="00381C00"/>
    <w:rsid w:val="00382C9C"/>
    <w:rsid w:val="0038319A"/>
    <w:rsid w:val="003836A4"/>
    <w:rsid w:val="003839F6"/>
    <w:rsid w:val="00383B2D"/>
    <w:rsid w:val="00383FF8"/>
    <w:rsid w:val="00384068"/>
    <w:rsid w:val="00384417"/>
    <w:rsid w:val="003845DC"/>
    <w:rsid w:val="003847CE"/>
    <w:rsid w:val="00384E2F"/>
    <w:rsid w:val="00385067"/>
    <w:rsid w:val="0038525E"/>
    <w:rsid w:val="00385C10"/>
    <w:rsid w:val="0038656F"/>
    <w:rsid w:val="0038769E"/>
    <w:rsid w:val="003876AE"/>
    <w:rsid w:val="00387996"/>
    <w:rsid w:val="00390443"/>
    <w:rsid w:val="00390CFD"/>
    <w:rsid w:val="00390E4E"/>
    <w:rsid w:val="0039179A"/>
    <w:rsid w:val="00392377"/>
    <w:rsid w:val="003924BE"/>
    <w:rsid w:val="00392FA4"/>
    <w:rsid w:val="00393022"/>
    <w:rsid w:val="00393AD7"/>
    <w:rsid w:val="00394A23"/>
    <w:rsid w:val="00394EB7"/>
    <w:rsid w:val="0039524A"/>
    <w:rsid w:val="00395505"/>
    <w:rsid w:val="003960B8"/>
    <w:rsid w:val="003974DA"/>
    <w:rsid w:val="00397E57"/>
    <w:rsid w:val="003A0A8D"/>
    <w:rsid w:val="003A0DE2"/>
    <w:rsid w:val="003A0F6D"/>
    <w:rsid w:val="003A1E83"/>
    <w:rsid w:val="003A23A1"/>
    <w:rsid w:val="003A2439"/>
    <w:rsid w:val="003A363E"/>
    <w:rsid w:val="003A38ED"/>
    <w:rsid w:val="003A3A3D"/>
    <w:rsid w:val="003A3DCB"/>
    <w:rsid w:val="003A3F79"/>
    <w:rsid w:val="003A4B22"/>
    <w:rsid w:val="003A5EB7"/>
    <w:rsid w:val="003A65AE"/>
    <w:rsid w:val="003A6B4D"/>
    <w:rsid w:val="003A6CC2"/>
    <w:rsid w:val="003A6EE6"/>
    <w:rsid w:val="003A7E9D"/>
    <w:rsid w:val="003B01F0"/>
    <w:rsid w:val="003B08B1"/>
    <w:rsid w:val="003B092A"/>
    <w:rsid w:val="003B09B8"/>
    <w:rsid w:val="003B1313"/>
    <w:rsid w:val="003B1337"/>
    <w:rsid w:val="003B1734"/>
    <w:rsid w:val="003B1C14"/>
    <w:rsid w:val="003B218D"/>
    <w:rsid w:val="003B29A2"/>
    <w:rsid w:val="003B2CCA"/>
    <w:rsid w:val="003B3137"/>
    <w:rsid w:val="003B373C"/>
    <w:rsid w:val="003B3A9D"/>
    <w:rsid w:val="003B3BC6"/>
    <w:rsid w:val="003B3EAD"/>
    <w:rsid w:val="003B3F71"/>
    <w:rsid w:val="003B3FD4"/>
    <w:rsid w:val="003B4485"/>
    <w:rsid w:val="003B4FBA"/>
    <w:rsid w:val="003B5373"/>
    <w:rsid w:val="003B5AD6"/>
    <w:rsid w:val="003B5C4B"/>
    <w:rsid w:val="003B5CE0"/>
    <w:rsid w:val="003B5FAF"/>
    <w:rsid w:val="003B6042"/>
    <w:rsid w:val="003B664F"/>
    <w:rsid w:val="003B6976"/>
    <w:rsid w:val="003B6D12"/>
    <w:rsid w:val="003B7278"/>
    <w:rsid w:val="003B7A5A"/>
    <w:rsid w:val="003B7BF8"/>
    <w:rsid w:val="003B7CB8"/>
    <w:rsid w:val="003C0599"/>
    <w:rsid w:val="003C0681"/>
    <w:rsid w:val="003C107D"/>
    <w:rsid w:val="003C158D"/>
    <w:rsid w:val="003C170A"/>
    <w:rsid w:val="003C1E82"/>
    <w:rsid w:val="003C21DA"/>
    <w:rsid w:val="003C3CE8"/>
    <w:rsid w:val="003C4397"/>
    <w:rsid w:val="003C4B71"/>
    <w:rsid w:val="003C4D59"/>
    <w:rsid w:val="003C4EE6"/>
    <w:rsid w:val="003C51F5"/>
    <w:rsid w:val="003C542F"/>
    <w:rsid w:val="003C62F4"/>
    <w:rsid w:val="003C69A6"/>
    <w:rsid w:val="003C7B40"/>
    <w:rsid w:val="003C7F42"/>
    <w:rsid w:val="003D07C8"/>
    <w:rsid w:val="003D08F0"/>
    <w:rsid w:val="003D127C"/>
    <w:rsid w:val="003D1331"/>
    <w:rsid w:val="003D1B7A"/>
    <w:rsid w:val="003D1D6A"/>
    <w:rsid w:val="003D1E0D"/>
    <w:rsid w:val="003D1E2A"/>
    <w:rsid w:val="003D2007"/>
    <w:rsid w:val="003D25EF"/>
    <w:rsid w:val="003D27CE"/>
    <w:rsid w:val="003D2DF4"/>
    <w:rsid w:val="003D498E"/>
    <w:rsid w:val="003D50B7"/>
    <w:rsid w:val="003D524A"/>
    <w:rsid w:val="003D5AF1"/>
    <w:rsid w:val="003D67C8"/>
    <w:rsid w:val="003D6977"/>
    <w:rsid w:val="003D69F4"/>
    <w:rsid w:val="003D6AB8"/>
    <w:rsid w:val="003D6BA5"/>
    <w:rsid w:val="003D6BB0"/>
    <w:rsid w:val="003E05F5"/>
    <w:rsid w:val="003E1407"/>
    <w:rsid w:val="003E1A3D"/>
    <w:rsid w:val="003E1B37"/>
    <w:rsid w:val="003E1C50"/>
    <w:rsid w:val="003E1D6F"/>
    <w:rsid w:val="003E2368"/>
    <w:rsid w:val="003E25D3"/>
    <w:rsid w:val="003E26B4"/>
    <w:rsid w:val="003E2B75"/>
    <w:rsid w:val="003E314C"/>
    <w:rsid w:val="003E3301"/>
    <w:rsid w:val="003E346B"/>
    <w:rsid w:val="003E3764"/>
    <w:rsid w:val="003E442C"/>
    <w:rsid w:val="003E49AF"/>
    <w:rsid w:val="003E5C92"/>
    <w:rsid w:val="003E6A03"/>
    <w:rsid w:val="003E7441"/>
    <w:rsid w:val="003F006C"/>
    <w:rsid w:val="003F0293"/>
    <w:rsid w:val="003F0699"/>
    <w:rsid w:val="003F0A53"/>
    <w:rsid w:val="003F1849"/>
    <w:rsid w:val="003F20A4"/>
    <w:rsid w:val="003F2F1F"/>
    <w:rsid w:val="003F3610"/>
    <w:rsid w:val="003F4C29"/>
    <w:rsid w:val="003F4E12"/>
    <w:rsid w:val="003F502D"/>
    <w:rsid w:val="003F5041"/>
    <w:rsid w:val="003F50AA"/>
    <w:rsid w:val="003F5EEB"/>
    <w:rsid w:val="003F7356"/>
    <w:rsid w:val="003F7615"/>
    <w:rsid w:val="00400879"/>
    <w:rsid w:val="004009E7"/>
    <w:rsid w:val="004010FF"/>
    <w:rsid w:val="004015F8"/>
    <w:rsid w:val="00401DA5"/>
    <w:rsid w:val="004020FD"/>
    <w:rsid w:val="004028B7"/>
    <w:rsid w:val="00403067"/>
    <w:rsid w:val="00403174"/>
    <w:rsid w:val="004036FD"/>
    <w:rsid w:val="00403FEF"/>
    <w:rsid w:val="004045B1"/>
    <w:rsid w:val="00404B3C"/>
    <w:rsid w:val="00405BC4"/>
    <w:rsid w:val="00405EE4"/>
    <w:rsid w:val="00406179"/>
    <w:rsid w:val="0040641C"/>
    <w:rsid w:val="0040675F"/>
    <w:rsid w:val="0040685D"/>
    <w:rsid w:val="00406D35"/>
    <w:rsid w:val="00407995"/>
    <w:rsid w:val="00407B56"/>
    <w:rsid w:val="00407CBA"/>
    <w:rsid w:val="00407ED2"/>
    <w:rsid w:val="0041008E"/>
    <w:rsid w:val="004100A9"/>
    <w:rsid w:val="004100B7"/>
    <w:rsid w:val="00410671"/>
    <w:rsid w:val="004107C4"/>
    <w:rsid w:val="004109FF"/>
    <w:rsid w:val="00410BCD"/>
    <w:rsid w:val="00411705"/>
    <w:rsid w:val="00411CA4"/>
    <w:rsid w:val="0041285E"/>
    <w:rsid w:val="00412BEF"/>
    <w:rsid w:val="00412DFA"/>
    <w:rsid w:val="00412DFC"/>
    <w:rsid w:val="00412E04"/>
    <w:rsid w:val="00413AE8"/>
    <w:rsid w:val="004140DB"/>
    <w:rsid w:val="0041585A"/>
    <w:rsid w:val="00415A2E"/>
    <w:rsid w:val="00415E68"/>
    <w:rsid w:val="00416120"/>
    <w:rsid w:val="004162F7"/>
    <w:rsid w:val="0041632F"/>
    <w:rsid w:val="00416C2C"/>
    <w:rsid w:val="00417894"/>
    <w:rsid w:val="00417B6E"/>
    <w:rsid w:val="00417F68"/>
    <w:rsid w:val="00420995"/>
    <w:rsid w:val="00420B31"/>
    <w:rsid w:val="00420B47"/>
    <w:rsid w:val="004218A6"/>
    <w:rsid w:val="00421DA6"/>
    <w:rsid w:val="00422AD0"/>
    <w:rsid w:val="00422B35"/>
    <w:rsid w:val="00422DAC"/>
    <w:rsid w:val="00422F6A"/>
    <w:rsid w:val="004232BA"/>
    <w:rsid w:val="00423699"/>
    <w:rsid w:val="00423E2E"/>
    <w:rsid w:val="004248A5"/>
    <w:rsid w:val="00425280"/>
    <w:rsid w:val="0042579D"/>
    <w:rsid w:val="00425A4E"/>
    <w:rsid w:val="00425F28"/>
    <w:rsid w:val="00426575"/>
    <w:rsid w:val="0042742C"/>
    <w:rsid w:val="0042757E"/>
    <w:rsid w:val="00427BD0"/>
    <w:rsid w:val="00430679"/>
    <w:rsid w:val="00431688"/>
    <w:rsid w:val="00431AF6"/>
    <w:rsid w:val="0043203D"/>
    <w:rsid w:val="0043209C"/>
    <w:rsid w:val="00432172"/>
    <w:rsid w:val="00432ACA"/>
    <w:rsid w:val="00433408"/>
    <w:rsid w:val="004340A9"/>
    <w:rsid w:val="0043431B"/>
    <w:rsid w:val="004349B0"/>
    <w:rsid w:val="00435EFF"/>
    <w:rsid w:val="00436D66"/>
    <w:rsid w:val="00437B10"/>
    <w:rsid w:val="00437C57"/>
    <w:rsid w:val="00437D07"/>
    <w:rsid w:val="0044179A"/>
    <w:rsid w:val="00441D62"/>
    <w:rsid w:val="00442B65"/>
    <w:rsid w:val="00442CE1"/>
    <w:rsid w:val="00443120"/>
    <w:rsid w:val="0044366E"/>
    <w:rsid w:val="004442E2"/>
    <w:rsid w:val="0044493D"/>
    <w:rsid w:val="00444942"/>
    <w:rsid w:val="00444B29"/>
    <w:rsid w:val="00444CF2"/>
    <w:rsid w:val="0044540F"/>
    <w:rsid w:val="0044647D"/>
    <w:rsid w:val="0044649A"/>
    <w:rsid w:val="004466AA"/>
    <w:rsid w:val="004469E6"/>
    <w:rsid w:val="004477A0"/>
    <w:rsid w:val="00447B6B"/>
    <w:rsid w:val="00450602"/>
    <w:rsid w:val="00450EA0"/>
    <w:rsid w:val="00451793"/>
    <w:rsid w:val="00452567"/>
    <w:rsid w:val="004527B9"/>
    <w:rsid w:val="00452830"/>
    <w:rsid w:val="00452B0B"/>
    <w:rsid w:val="00453386"/>
    <w:rsid w:val="004541FF"/>
    <w:rsid w:val="004544CB"/>
    <w:rsid w:val="00454F97"/>
    <w:rsid w:val="004554DE"/>
    <w:rsid w:val="00455BB2"/>
    <w:rsid w:val="00455F26"/>
    <w:rsid w:val="00456A27"/>
    <w:rsid w:val="00456FC3"/>
    <w:rsid w:val="00457384"/>
    <w:rsid w:val="004576EA"/>
    <w:rsid w:val="0046051B"/>
    <w:rsid w:val="004605C7"/>
    <w:rsid w:val="00460D5C"/>
    <w:rsid w:val="00460D6D"/>
    <w:rsid w:val="004615E3"/>
    <w:rsid w:val="00461FB8"/>
    <w:rsid w:val="0046202C"/>
    <w:rsid w:val="00462DA5"/>
    <w:rsid w:val="004630C1"/>
    <w:rsid w:val="00463D06"/>
    <w:rsid w:val="004649E7"/>
    <w:rsid w:val="0046539E"/>
    <w:rsid w:val="004658B3"/>
    <w:rsid w:val="00466378"/>
    <w:rsid w:val="00466A3C"/>
    <w:rsid w:val="00466F2D"/>
    <w:rsid w:val="004677BD"/>
    <w:rsid w:val="00467E0C"/>
    <w:rsid w:val="00467F2E"/>
    <w:rsid w:val="004704E1"/>
    <w:rsid w:val="00470659"/>
    <w:rsid w:val="00470CDA"/>
    <w:rsid w:val="004711A9"/>
    <w:rsid w:val="004722CB"/>
    <w:rsid w:val="00472688"/>
    <w:rsid w:val="00472DFB"/>
    <w:rsid w:val="00472E1A"/>
    <w:rsid w:val="00473C5E"/>
    <w:rsid w:val="00474BAC"/>
    <w:rsid w:val="00475155"/>
    <w:rsid w:val="00475345"/>
    <w:rsid w:val="00476710"/>
    <w:rsid w:val="00476A64"/>
    <w:rsid w:val="00477319"/>
    <w:rsid w:val="00477C5C"/>
    <w:rsid w:val="004800AF"/>
    <w:rsid w:val="00480324"/>
    <w:rsid w:val="0048068E"/>
    <w:rsid w:val="0048107B"/>
    <w:rsid w:val="00481201"/>
    <w:rsid w:val="0048274C"/>
    <w:rsid w:val="004832DF"/>
    <w:rsid w:val="0048353B"/>
    <w:rsid w:val="004839A1"/>
    <w:rsid w:val="00483EC4"/>
    <w:rsid w:val="00484135"/>
    <w:rsid w:val="004844F2"/>
    <w:rsid w:val="004845AA"/>
    <w:rsid w:val="004848A4"/>
    <w:rsid w:val="0048523B"/>
    <w:rsid w:val="00485A4B"/>
    <w:rsid w:val="00485C1E"/>
    <w:rsid w:val="00486024"/>
    <w:rsid w:val="00486A9A"/>
    <w:rsid w:val="00486D7B"/>
    <w:rsid w:val="0048727D"/>
    <w:rsid w:val="004900E5"/>
    <w:rsid w:val="004904B7"/>
    <w:rsid w:val="00491913"/>
    <w:rsid w:val="00491A50"/>
    <w:rsid w:val="00491BCB"/>
    <w:rsid w:val="00491F3C"/>
    <w:rsid w:val="004920F1"/>
    <w:rsid w:val="0049234E"/>
    <w:rsid w:val="00492676"/>
    <w:rsid w:val="004931FA"/>
    <w:rsid w:val="00493E9D"/>
    <w:rsid w:val="00493EAF"/>
    <w:rsid w:val="00495240"/>
    <w:rsid w:val="00496032"/>
    <w:rsid w:val="004968B6"/>
    <w:rsid w:val="00496F2F"/>
    <w:rsid w:val="00497575"/>
    <w:rsid w:val="00497604"/>
    <w:rsid w:val="00497EEF"/>
    <w:rsid w:val="004A00DB"/>
    <w:rsid w:val="004A03B0"/>
    <w:rsid w:val="004A07F9"/>
    <w:rsid w:val="004A0FE9"/>
    <w:rsid w:val="004A0FEF"/>
    <w:rsid w:val="004A1402"/>
    <w:rsid w:val="004A18F2"/>
    <w:rsid w:val="004A22B6"/>
    <w:rsid w:val="004A25B0"/>
    <w:rsid w:val="004A2F14"/>
    <w:rsid w:val="004A3159"/>
    <w:rsid w:val="004A32EE"/>
    <w:rsid w:val="004A34CD"/>
    <w:rsid w:val="004A35B6"/>
    <w:rsid w:val="004A3A17"/>
    <w:rsid w:val="004A4112"/>
    <w:rsid w:val="004A4266"/>
    <w:rsid w:val="004A478D"/>
    <w:rsid w:val="004A4865"/>
    <w:rsid w:val="004A4D9A"/>
    <w:rsid w:val="004A50BC"/>
    <w:rsid w:val="004A538A"/>
    <w:rsid w:val="004A5513"/>
    <w:rsid w:val="004A55C0"/>
    <w:rsid w:val="004A5F10"/>
    <w:rsid w:val="004A60A3"/>
    <w:rsid w:val="004A639C"/>
    <w:rsid w:val="004A665F"/>
    <w:rsid w:val="004A6A70"/>
    <w:rsid w:val="004A76D5"/>
    <w:rsid w:val="004A7728"/>
    <w:rsid w:val="004A7BFF"/>
    <w:rsid w:val="004B031E"/>
    <w:rsid w:val="004B038B"/>
    <w:rsid w:val="004B0A0E"/>
    <w:rsid w:val="004B0BD9"/>
    <w:rsid w:val="004B0E0D"/>
    <w:rsid w:val="004B0E82"/>
    <w:rsid w:val="004B102A"/>
    <w:rsid w:val="004B1123"/>
    <w:rsid w:val="004B116D"/>
    <w:rsid w:val="004B13C1"/>
    <w:rsid w:val="004B141D"/>
    <w:rsid w:val="004B1705"/>
    <w:rsid w:val="004B1AF2"/>
    <w:rsid w:val="004B344C"/>
    <w:rsid w:val="004B3962"/>
    <w:rsid w:val="004B3AAB"/>
    <w:rsid w:val="004B3DA7"/>
    <w:rsid w:val="004B3FFB"/>
    <w:rsid w:val="004B464A"/>
    <w:rsid w:val="004B5766"/>
    <w:rsid w:val="004B5A46"/>
    <w:rsid w:val="004B61FB"/>
    <w:rsid w:val="004B6F45"/>
    <w:rsid w:val="004B7195"/>
    <w:rsid w:val="004B75FE"/>
    <w:rsid w:val="004C00D5"/>
    <w:rsid w:val="004C074F"/>
    <w:rsid w:val="004C0BF9"/>
    <w:rsid w:val="004C0D84"/>
    <w:rsid w:val="004C1463"/>
    <w:rsid w:val="004C16F8"/>
    <w:rsid w:val="004C1960"/>
    <w:rsid w:val="004C1A66"/>
    <w:rsid w:val="004C1AE0"/>
    <w:rsid w:val="004C1F7B"/>
    <w:rsid w:val="004C2863"/>
    <w:rsid w:val="004C2B9C"/>
    <w:rsid w:val="004C3520"/>
    <w:rsid w:val="004C3EE2"/>
    <w:rsid w:val="004C57B9"/>
    <w:rsid w:val="004C5EA9"/>
    <w:rsid w:val="004C60D5"/>
    <w:rsid w:val="004C613E"/>
    <w:rsid w:val="004C6D3E"/>
    <w:rsid w:val="004C6DE6"/>
    <w:rsid w:val="004C72AE"/>
    <w:rsid w:val="004C7534"/>
    <w:rsid w:val="004C7892"/>
    <w:rsid w:val="004C7979"/>
    <w:rsid w:val="004D05D3"/>
    <w:rsid w:val="004D109F"/>
    <w:rsid w:val="004D11A7"/>
    <w:rsid w:val="004D1C13"/>
    <w:rsid w:val="004D1D06"/>
    <w:rsid w:val="004D2228"/>
    <w:rsid w:val="004D282F"/>
    <w:rsid w:val="004D3D25"/>
    <w:rsid w:val="004D42D9"/>
    <w:rsid w:val="004D43C8"/>
    <w:rsid w:val="004D43D9"/>
    <w:rsid w:val="004D4CFC"/>
    <w:rsid w:val="004D534F"/>
    <w:rsid w:val="004D5839"/>
    <w:rsid w:val="004D5BD6"/>
    <w:rsid w:val="004D5C3B"/>
    <w:rsid w:val="004D5E9A"/>
    <w:rsid w:val="004D6027"/>
    <w:rsid w:val="004D6382"/>
    <w:rsid w:val="004D7CC1"/>
    <w:rsid w:val="004E013D"/>
    <w:rsid w:val="004E12EA"/>
    <w:rsid w:val="004E1C32"/>
    <w:rsid w:val="004E1F3E"/>
    <w:rsid w:val="004E24CB"/>
    <w:rsid w:val="004E2AE5"/>
    <w:rsid w:val="004E2B94"/>
    <w:rsid w:val="004E39DB"/>
    <w:rsid w:val="004E39F1"/>
    <w:rsid w:val="004E3F2B"/>
    <w:rsid w:val="004E3F96"/>
    <w:rsid w:val="004E412F"/>
    <w:rsid w:val="004E44E4"/>
    <w:rsid w:val="004E4F56"/>
    <w:rsid w:val="004E5191"/>
    <w:rsid w:val="004E52D9"/>
    <w:rsid w:val="004E65AB"/>
    <w:rsid w:val="004E6831"/>
    <w:rsid w:val="004E6C66"/>
    <w:rsid w:val="004E7606"/>
    <w:rsid w:val="004E7644"/>
    <w:rsid w:val="004F0788"/>
    <w:rsid w:val="004F21B5"/>
    <w:rsid w:val="004F24DB"/>
    <w:rsid w:val="004F27F1"/>
    <w:rsid w:val="004F2C7B"/>
    <w:rsid w:val="004F2E97"/>
    <w:rsid w:val="004F2EA5"/>
    <w:rsid w:val="004F3F20"/>
    <w:rsid w:val="004F5098"/>
    <w:rsid w:val="004F55C4"/>
    <w:rsid w:val="004F5892"/>
    <w:rsid w:val="004F5B83"/>
    <w:rsid w:val="004F67FB"/>
    <w:rsid w:val="004F6A7C"/>
    <w:rsid w:val="004F7C58"/>
    <w:rsid w:val="005006A2"/>
    <w:rsid w:val="00500FC9"/>
    <w:rsid w:val="005019BD"/>
    <w:rsid w:val="00501A5D"/>
    <w:rsid w:val="00502481"/>
    <w:rsid w:val="005027CE"/>
    <w:rsid w:val="00502A58"/>
    <w:rsid w:val="00503CB1"/>
    <w:rsid w:val="00503FED"/>
    <w:rsid w:val="005044B7"/>
    <w:rsid w:val="00504658"/>
    <w:rsid w:val="00504CA4"/>
    <w:rsid w:val="00504CEA"/>
    <w:rsid w:val="00504E6B"/>
    <w:rsid w:val="005051F0"/>
    <w:rsid w:val="0050568A"/>
    <w:rsid w:val="00505887"/>
    <w:rsid w:val="0050593A"/>
    <w:rsid w:val="00506C2B"/>
    <w:rsid w:val="00507769"/>
    <w:rsid w:val="00507FC5"/>
    <w:rsid w:val="0051055E"/>
    <w:rsid w:val="00510981"/>
    <w:rsid w:val="00512909"/>
    <w:rsid w:val="00512D43"/>
    <w:rsid w:val="005132A1"/>
    <w:rsid w:val="005147AA"/>
    <w:rsid w:val="005161A0"/>
    <w:rsid w:val="0051660E"/>
    <w:rsid w:val="005171BA"/>
    <w:rsid w:val="00517897"/>
    <w:rsid w:val="005202C9"/>
    <w:rsid w:val="00520431"/>
    <w:rsid w:val="0052064B"/>
    <w:rsid w:val="005207A7"/>
    <w:rsid w:val="00520F23"/>
    <w:rsid w:val="00520FA5"/>
    <w:rsid w:val="00521B80"/>
    <w:rsid w:val="00522335"/>
    <w:rsid w:val="00522425"/>
    <w:rsid w:val="00522C62"/>
    <w:rsid w:val="0052349B"/>
    <w:rsid w:val="0052370F"/>
    <w:rsid w:val="00523755"/>
    <w:rsid w:val="00523791"/>
    <w:rsid w:val="005243B8"/>
    <w:rsid w:val="0052445D"/>
    <w:rsid w:val="00524787"/>
    <w:rsid w:val="00524CA5"/>
    <w:rsid w:val="005251CC"/>
    <w:rsid w:val="00525434"/>
    <w:rsid w:val="00525470"/>
    <w:rsid w:val="0052564C"/>
    <w:rsid w:val="00525DFE"/>
    <w:rsid w:val="00526148"/>
    <w:rsid w:val="0052626A"/>
    <w:rsid w:val="005267BE"/>
    <w:rsid w:val="00526FCB"/>
    <w:rsid w:val="005271AD"/>
    <w:rsid w:val="005277DC"/>
    <w:rsid w:val="005304BC"/>
    <w:rsid w:val="00530A4E"/>
    <w:rsid w:val="00530BF2"/>
    <w:rsid w:val="00531EFF"/>
    <w:rsid w:val="00532388"/>
    <w:rsid w:val="00532ED3"/>
    <w:rsid w:val="0053361C"/>
    <w:rsid w:val="00534594"/>
    <w:rsid w:val="00534B70"/>
    <w:rsid w:val="00534EC3"/>
    <w:rsid w:val="00535F42"/>
    <w:rsid w:val="00537165"/>
    <w:rsid w:val="00537739"/>
    <w:rsid w:val="00537F28"/>
    <w:rsid w:val="005400A3"/>
    <w:rsid w:val="005401D4"/>
    <w:rsid w:val="0054026D"/>
    <w:rsid w:val="0054033E"/>
    <w:rsid w:val="005408ED"/>
    <w:rsid w:val="00542542"/>
    <w:rsid w:val="00542AEE"/>
    <w:rsid w:val="00542E7E"/>
    <w:rsid w:val="005432F9"/>
    <w:rsid w:val="00543BAF"/>
    <w:rsid w:val="00543D98"/>
    <w:rsid w:val="005446AA"/>
    <w:rsid w:val="005449EE"/>
    <w:rsid w:val="00544B2B"/>
    <w:rsid w:val="0054633D"/>
    <w:rsid w:val="0054678B"/>
    <w:rsid w:val="00546D0C"/>
    <w:rsid w:val="00547AD4"/>
    <w:rsid w:val="005503CE"/>
    <w:rsid w:val="0055048D"/>
    <w:rsid w:val="00550996"/>
    <w:rsid w:val="00551090"/>
    <w:rsid w:val="005514EC"/>
    <w:rsid w:val="00551E7E"/>
    <w:rsid w:val="00552D1A"/>
    <w:rsid w:val="00553B1E"/>
    <w:rsid w:val="00553B4B"/>
    <w:rsid w:val="005543B8"/>
    <w:rsid w:val="00554EB1"/>
    <w:rsid w:val="00554ED0"/>
    <w:rsid w:val="00554FCD"/>
    <w:rsid w:val="005550D1"/>
    <w:rsid w:val="005551E0"/>
    <w:rsid w:val="00555FB6"/>
    <w:rsid w:val="005562AE"/>
    <w:rsid w:val="005567AF"/>
    <w:rsid w:val="005568FE"/>
    <w:rsid w:val="00556A13"/>
    <w:rsid w:val="00557B54"/>
    <w:rsid w:val="00557E2A"/>
    <w:rsid w:val="00560054"/>
    <w:rsid w:val="005604A9"/>
    <w:rsid w:val="0056177D"/>
    <w:rsid w:val="00561C85"/>
    <w:rsid w:val="005635BF"/>
    <w:rsid w:val="00564280"/>
    <w:rsid w:val="00564946"/>
    <w:rsid w:val="00565684"/>
    <w:rsid w:val="00565B82"/>
    <w:rsid w:val="00566114"/>
    <w:rsid w:val="005669B6"/>
    <w:rsid w:val="00567786"/>
    <w:rsid w:val="00567817"/>
    <w:rsid w:val="00570405"/>
    <w:rsid w:val="0057056F"/>
    <w:rsid w:val="0057077A"/>
    <w:rsid w:val="00571664"/>
    <w:rsid w:val="005716DC"/>
    <w:rsid w:val="005723A4"/>
    <w:rsid w:val="0057267E"/>
    <w:rsid w:val="005728D4"/>
    <w:rsid w:val="00572A0E"/>
    <w:rsid w:val="005730FD"/>
    <w:rsid w:val="005734EF"/>
    <w:rsid w:val="00574036"/>
    <w:rsid w:val="00574617"/>
    <w:rsid w:val="0057477A"/>
    <w:rsid w:val="005759AD"/>
    <w:rsid w:val="00575AEE"/>
    <w:rsid w:val="00576114"/>
    <w:rsid w:val="005761DB"/>
    <w:rsid w:val="00576B03"/>
    <w:rsid w:val="00577E63"/>
    <w:rsid w:val="00580087"/>
    <w:rsid w:val="0058049E"/>
    <w:rsid w:val="00580B52"/>
    <w:rsid w:val="00580B8C"/>
    <w:rsid w:val="00580C29"/>
    <w:rsid w:val="005813B6"/>
    <w:rsid w:val="00581C52"/>
    <w:rsid w:val="00581CA3"/>
    <w:rsid w:val="005837AE"/>
    <w:rsid w:val="00583B8F"/>
    <w:rsid w:val="00583C3D"/>
    <w:rsid w:val="00583D1D"/>
    <w:rsid w:val="00583D48"/>
    <w:rsid w:val="005840A8"/>
    <w:rsid w:val="00584472"/>
    <w:rsid w:val="00585184"/>
    <w:rsid w:val="005858B2"/>
    <w:rsid w:val="005858E7"/>
    <w:rsid w:val="00585A03"/>
    <w:rsid w:val="00585B3A"/>
    <w:rsid w:val="00585F6D"/>
    <w:rsid w:val="00586348"/>
    <w:rsid w:val="00586859"/>
    <w:rsid w:val="00587097"/>
    <w:rsid w:val="00587271"/>
    <w:rsid w:val="0059010A"/>
    <w:rsid w:val="00590506"/>
    <w:rsid w:val="005922F7"/>
    <w:rsid w:val="00592C0D"/>
    <w:rsid w:val="005931ED"/>
    <w:rsid w:val="00593ACC"/>
    <w:rsid w:val="00593E11"/>
    <w:rsid w:val="005940DF"/>
    <w:rsid w:val="00594409"/>
    <w:rsid w:val="00594630"/>
    <w:rsid w:val="00594884"/>
    <w:rsid w:val="00594B4E"/>
    <w:rsid w:val="00594CB7"/>
    <w:rsid w:val="00594EE4"/>
    <w:rsid w:val="0059550A"/>
    <w:rsid w:val="00595F52"/>
    <w:rsid w:val="005962AE"/>
    <w:rsid w:val="00596463"/>
    <w:rsid w:val="005970A7"/>
    <w:rsid w:val="00597E09"/>
    <w:rsid w:val="005A0091"/>
    <w:rsid w:val="005A036F"/>
    <w:rsid w:val="005A089C"/>
    <w:rsid w:val="005A149E"/>
    <w:rsid w:val="005A1502"/>
    <w:rsid w:val="005A15E2"/>
    <w:rsid w:val="005A1B6F"/>
    <w:rsid w:val="005A1EC9"/>
    <w:rsid w:val="005A23BA"/>
    <w:rsid w:val="005A2458"/>
    <w:rsid w:val="005A2A0B"/>
    <w:rsid w:val="005A3207"/>
    <w:rsid w:val="005A374F"/>
    <w:rsid w:val="005A49BB"/>
    <w:rsid w:val="005A4FA1"/>
    <w:rsid w:val="005A52FE"/>
    <w:rsid w:val="005A54CC"/>
    <w:rsid w:val="005A5A6F"/>
    <w:rsid w:val="005A69B0"/>
    <w:rsid w:val="005A6AD6"/>
    <w:rsid w:val="005A794C"/>
    <w:rsid w:val="005B0064"/>
    <w:rsid w:val="005B047A"/>
    <w:rsid w:val="005B04E9"/>
    <w:rsid w:val="005B2D43"/>
    <w:rsid w:val="005B3220"/>
    <w:rsid w:val="005B3EEA"/>
    <w:rsid w:val="005B416D"/>
    <w:rsid w:val="005B417A"/>
    <w:rsid w:val="005B47B8"/>
    <w:rsid w:val="005B481F"/>
    <w:rsid w:val="005B5E9F"/>
    <w:rsid w:val="005B6B1D"/>
    <w:rsid w:val="005B6BBF"/>
    <w:rsid w:val="005B6C94"/>
    <w:rsid w:val="005B7371"/>
    <w:rsid w:val="005C001F"/>
    <w:rsid w:val="005C02D6"/>
    <w:rsid w:val="005C05AF"/>
    <w:rsid w:val="005C1051"/>
    <w:rsid w:val="005C10A0"/>
    <w:rsid w:val="005C2789"/>
    <w:rsid w:val="005C2E34"/>
    <w:rsid w:val="005C311F"/>
    <w:rsid w:val="005C3FDA"/>
    <w:rsid w:val="005C4419"/>
    <w:rsid w:val="005C5494"/>
    <w:rsid w:val="005C5DCF"/>
    <w:rsid w:val="005C5E44"/>
    <w:rsid w:val="005C67B1"/>
    <w:rsid w:val="005C7BCC"/>
    <w:rsid w:val="005C7BED"/>
    <w:rsid w:val="005D009C"/>
    <w:rsid w:val="005D02FC"/>
    <w:rsid w:val="005D03A9"/>
    <w:rsid w:val="005D0470"/>
    <w:rsid w:val="005D09E7"/>
    <w:rsid w:val="005D0D31"/>
    <w:rsid w:val="005D1752"/>
    <w:rsid w:val="005D1DDF"/>
    <w:rsid w:val="005D1F98"/>
    <w:rsid w:val="005D2E72"/>
    <w:rsid w:val="005D2E80"/>
    <w:rsid w:val="005D2EAD"/>
    <w:rsid w:val="005D2EAF"/>
    <w:rsid w:val="005D303A"/>
    <w:rsid w:val="005D3074"/>
    <w:rsid w:val="005D33BA"/>
    <w:rsid w:val="005D39DE"/>
    <w:rsid w:val="005D3D97"/>
    <w:rsid w:val="005D4617"/>
    <w:rsid w:val="005D55FB"/>
    <w:rsid w:val="005D5A61"/>
    <w:rsid w:val="005D5EDE"/>
    <w:rsid w:val="005D6849"/>
    <w:rsid w:val="005D690F"/>
    <w:rsid w:val="005D6C8E"/>
    <w:rsid w:val="005D6D3C"/>
    <w:rsid w:val="005D6DAB"/>
    <w:rsid w:val="005D705D"/>
    <w:rsid w:val="005D7AA7"/>
    <w:rsid w:val="005D7B15"/>
    <w:rsid w:val="005E00E0"/>
    <w:rsid w:val="005E01A9"/>
    <w:rsid w:val="005E05EA"/>
    <w:rsid w:val="005E159E"/>
    <w:rsid w:val="005E1739"/>
    <w:rsid w:val="005E1876"/>
    <w:rsid w:val="005E289B"/>
    <w:rsid w:val="005E2CCE"/>
    <w:rsid w:val="005E2FDD"/>
    <w:rsid w:val="005E36C1"/>
    <w:rsid w:val="005E3936"/>
    <w:rsid w:val="005E3B2F"/>
    <w:rsid w:val="005E4323"/>
    <w:rsid w:val="005E4E62"/>
    <w:rsid w:val="005E69A2"/>
    <w:rsid w:val="005E6CEA"/>
    <w:rsid w:val="005E7F92"/>
    <w:rsid w:val="005F01B5"/>
    <w:rsid w:val="005F0506"/>
    <w:rsid w:val="005F0788"/>
    <w:rsid w:val="005F0B07"/>
    <w:rsid w:val="005F0EEA"/>
    <w:rsid w:val="005F0F05"/>
    <w:rsid w:val="005F1E49"/>
    <w:rsid w:val="005F2153"/>
    <w:rsid w:val="005F27D8"/>
    <w:rsid w:val="005F2C2F"/>
    <w:rsid w:val="005F3186"/>
    <w:rsid w:val="005F344E"/>
    <w:rsid w:val="005F3584"/>
    <w:rsid w:val="005F3A25"/>
    <w:rsid w:val="005F3AE9"/>
    <w:rsid w:val="005F3B3D"/>
    <w:rsid w:val="005F4215"/>
    <w:rsid w:val="005F5A59"/>
    <w:rsid w:val="005F663F"/>
    <w:rsid w:val="005F723C"/>
    <w:rsid w:val="005F747B"/>
    <w:rsid w:val="005F7488"/>
    <w:rsid w:val="006002F7"/>
    <w:rsid w:val="006010D8"/>
    <w:rsid w:val="00601B71"/>
    <w:rsid w:val="00601DCB"/>
    <w:rsid w:val="00601F4D"/>
    <w:rsid w:val="006021B5"/>
    <w:rsid w:val="00602360"/>
    <w:rsid w:val="00602381"/>
    <w:rsid w:val="00602D67"/>
    <w:rsid w:val="00603208"/>
    <w:rsid w:val="0060336D"/>
    <w:rsid w:val="006038CD"/>
    <w:rsid w:val="00603AD0"/>
    <w:rsid w:val="00603F5E"/>
    <w:rsid w:val="00604175"/>
    <w:rsid w:val="00604655"/>
    <w:rsid w:val="0060520D"/>
    <w:rsid w:val="006052D9"/>
    <w:rsid w:val="00605429"/>
    <w:rsid w:val="0060559D"/>
    <w:rsid w:val="006057E0"/>
    <w:rsid w:val="00605AD5"/>
    <w:rsid w:val="00605DBD"/>
    <w:rsid w:val="00606F6A"/>
    <w:rsid w:val="00610387"/>
    <w:rsid w:val="00610A14"/>
    <w:rsid w:val="00610BCE"/>
    <w:rsid w:val="00610E6E"/>
    <w:rsid w:val="00611139"/>
    <w:rsid w:val="00611DE6"/>
    <w:rsid w:val="00614662"/>
    <w:rsid w:val="00614C0D"/>
    <w:rsid w:val="00615076"/>
    <w:rsid w:val="00615516"/>
    <w:rsid w:val="006157EB"/>
    <w:rsid w:val="00616C23"/>
    <w:rsid w:val="00617FA7"/>
    <w:rsid w:val="00617FAF"/>
    <w:rsid w:val="00620169"/>
    <w:rsid w:val="006203D3"/>
    <w:rsid w:val="00621116"/>
    <w:rsid w:val="00621199"/>
    <w:rsid w:val="006211E5"/>
    <w:rsid w:val="00621293"/>
    <w:rsid w:val="00622137"/>
    <w:rsid w:val="006224DA"/>
    <w:rsid w:val="00622720"/>
    <w:rsid w:val="00623447"/>
    <w:rsid w:val="006234AB"/>
    <w:rsid w:val="00623C72"/>
    <w:rsid w:val="00623CB4"/>
    <w:rsid w:val="00624A8A"/>
    <w:rsid w:val="00624D59"/>
    <w:rsid w:val="00624FF0"/>
    <w:rsid w:val="00625529"/>
    <w:rsid w:val="00625FF5"/>
    <w:rsid w:val="00626808"/>
    <w:rsid w:val="00626892"/>
    <w:rsid w:val="006272E7"/>
    <w:rsid w:val="00627528"/>
    <w:rsid w:val="00627872"/>
    <w:rsid w:val="00627BBE"/>
    <w:rsid w:val="006302BE"/>
    <w:rsid w:val="00630D52"/>
    <w:rsid w:val="00631026"/>
    <w:rsid w:val="0063106E"/>
    <w:rsid w:val="006310DD"/>
    <w:rsid w:val="00631209"/>
    <w:rsid w:val="006315EF"/>
    <w:rsid w:val="00631C96"/>
    <w:rsid w:val="00631EEE"/>
    <w:rsid w:val="0063244E"/>
    <w:rsid w:val="00632612"/>
    <w:rsid w:val="006328F0"/>
    <w:rsid w:val="0063360B"/>
    <w:rsid w:val="00633E7D"/>
    <w:rsid w:val="00633F68"/>
    <w:rsid w:val="00634314"/>
    <w:rsid w:val="00634CA4"/>
    <w:rsid w:val="00634FD5"/>
    <w:rsid w:val="00635241"/>
    <w:rsid w:val="00635C0E"/>
    <w:rsid w:val="0063653A"/>
    <w:rsid w:val="00636B9F"/>
    <w:rsid w:val="00640454"/>
    <w:rsid w:val="0064119E"/>
    <w:rsid w:val="00641BAC"/>
    <w:rsid w:val="00641DFB"/>
    <w:rsid w:val="00642ABC"/>
    <w:rsid w:val="00642FCE"/>
    <w:rsid w:val="0064325B"/>
    <w:rsid w:val="00643265"/>
    <w:rsid w:val="0064336F"/>
    <w:rsid w:val="00643838"/>
    <w:rsid w:val="00644C9B"/>
    <w:rsid w:val="00644DDA"/>
    <w:rsid w:val="006453E4"/>
    <w:rsid w:val="00645E0C"/>
    <w:rsid w:val="006467DC"/>
    <w:rsid w:val="006470F6"/>
    <w:rsid w:val="006478DB"/>
    <w:rsid w:val="00647BDF"/>
    <w:rsid w:val="00647C41"/>
    <w:rsid w:val="00647C79"/>
    <w:rsid w:val="006511B2"/>
    <w:rsid w:val="006517E2"/>
    <w:rsid w:val="0065196A"/>
    <w:rsid w:val="00651CB5"/>
    <w:rsid w:val="00651D63"/>
    <w:rsid w:val="00652180"/>
    <w:rsid w:val="00652600"/>
    <w:rsid w:val="006526DF"/>
    <w:rsid w:val="00652782"/>
    <w:rsid w:val="0065388D"/>
    <w:rsid w:val="006540A7"/>
    <w:rsid w:val="00654557"/>
    <w:rsid w:val="00654BAD"/>
    <w:rsid w:val="00655535"/>
    <w:rsid w:val="00655948"/>
    <w:rsid w:val="00656DBF"/>
    <w:rsid w:val="00656E31"/>
    <w:rsid w:val="0065713F"/>
    <w:rsid w:val="006575E0"/>
    <w:rsid w:val="006578B3"/>
    <w:rsid w:val="006578C2"/>
    <w:rsid w:val="006579F5"/>
    <w:rsid w:val="00661845"/>
    <w:rsid w:val="0066195B"/>
    <w:rsid w:val="00661F11"/>
    <w:rsid w:val="00662251"/>
    <w:rsid w:val="00662C0B"/>
    <w:rsid w:val="00662C24"/>
    <w:rsid w:val="00662FB1"/>
    <w:rsid w:val="00663271"/>
    <w:rsid w:val="006639D4"/>
    <w:rsid w:val="00664227"/>
    <w:rsid w:val="006647FC"/>
    <w:rsid w:val="00665206"/>
    <w:rsid w:val="00665800"/>
    <w:rsid w:val="0066660E"/>
    <w:rsid w:val="00666825"/>
    <w:rsid w:val="00667259"/>
    <w:rsid w:val="00667D29"/>
    <w:rsid w:val="00670041"/>
    <w:rsid w:val="0067013D"/>
    <w:rsid w:val="00670A6D"/>
    <w:rsid w:val="00670D21"/>
    <w:rsid w:val="00670E55"/>
    <w:rsid w:val="00670EC5"/>
    <w:rsid w:val="00671BFA"/>
    <w:rsid w:val="00671F66"/>
    <w:rsid w:val="0067233E"/>
    <w:rsid w:val="006724BC"/>
    <w:rsid w:val="006734E9"/>
    <w:rsid w:val="00673B6F"/>
    <w:rsid w:val="00674FCD"/>
    <w:rsid w:val="00675430"/>
    <w:rsid w:val="00675A3E"/>
    <w:rsid w:val="00676C65"/>
    <w:rsid w:val="00676ECE"/>
    <w:rsid w:val="00677B1D"/>
    <w:rsid w:val="00677D50"/>
    <w:rsid w:val="00680B85"/>
    <w:rsid w:val="006811E6"/>
    <w:rsid w:val="006816F2"/>
    <w:rsid w:val="00683BA1"/>
    <w:rsid w:val="00683DE5"/>
    <w:rsid w:val="006843C3"/>
    <w:rsid w:val="00684705"/>
    <w:rsid w:val="006847B4"/>
    <w:rsid w:val="00684CF1"/>
    <w:rsid w:val="00684DEE"/>
    <w:rsid w:val="00684EFE"/>
    <w:rsid w:val="006850A7"/>
    <w:rsid w:val="00685DA2"/>
    <w:rsid w:val="006865B1"/>
    <w:rsid w:val="006869F6"/>
    <w:rsid w:val="00686A3C"/>
    <w:rsid w:val="00687492"/>
    <w:rsid w:val="00687947"/>
    <w:rsid w:val="00690FF9"/>
    <w:rsid w:val="00691068"/>
    <w:rsid w:val="00691C01"/>
    <w:rsid w:val="00692626"/>
    <w:rsid w:val="0069262C"/>
    <w:rsid w:val="006932CB"/>
    <w:rsid w:val="006934F3"/>
    <w:rsid w:val="00693B7D"/>
    <w:rsid w:val="00693F6E"/>
    <w:rsid w:val="00694280"/>
    <w:rsid w:val="0069440F"/>
    <w:rsid w:val="0069452E"/>
    <w:rsid w:val="00694DD2"/>
    <w:rsid w:val="00695160"/>
    <w:rsid w:val="006955D3"/>
    <w:rsid w:val="006956EB"/>
    <w:rsid w:val="006957A2"/>
    <w:rsid w:val="00695BD6"/>
    <w:rsid w:val="00695DE1"/>
    <w:rsid w:val="0069672A"/>
    <w:rsid w:val="0069781C"/>
    <w:rsid w:val="006A0E8D"/>
    <w:rsid w:val="006A0EE4"/>
    <w:rsid w:val="006A142B"/>
    <w:rsid w:val="006A16AC"/>
    <w:rsid w:val="006A1A9A"/>
    <w:rsid w:val="006A279D"/>
    <w:rsid w:val="006A3380"/>
    <w:rsid w:val="006A3E8D"/>
    <w:rsid w:val="006A511D"/>
    <w:rsid w:val="006A5498"/>
    <w:rsid w:val="006A6E69"/>
    <w:rsid w:val="006B0179"/>
    <w:rsid w:val="006B0E54"/>
    <w:rsid w:val="006B125C"/>
    <w:rsid w:val="006B1593"/>
    <w:rsid w:val="006B1884"/>
    <w:rsid w:val="006B1C5D"/>
    <w:rsid w:val="006B1F28"/>
    <w:rsid w:val="006B1F50"/>
    <w:rsid w:val="006B22D5"/>
    <w:rsid w:val="006B2566"/>
    <w:rsid w:val="006B25FC"/>
    <w:rsid w:val="006B2655"/>
    <w:rsid w:val="006B2EBA"/>
    <w:rsid w:val="006B2F93"/>
    <w:rsid w:val="006B3139"/>
    <w:rsid w:val="006B317A"/>
    <w:rsid w:val="006B34B4"/>
    <w:rsid w:val="006B359C"/>
    <w:rsid w:val="006B3849"/>
    <w:rsid w:val="006B42AF"/>
    <w:rsid w:val="006B4AC6"/>
    <w:rsid w:val="006B4D07"/>
    <w:rsid w:val="006B4D2A"/>
    <w:rsid w:val="006B4ED5"/>
    <w:rsid w:val="006B4F61"/>
    <w:rsid w:val="006B5905"/>
    <w:rsid w:val="006B5B94"/>
    <w:rsid w:val="006B5E22"/>
    <w:rsid w:val="006B660C"/>
    <w:rsid w:val="006B699A"/>
    <w:rsid w:val="006B6D21"/>
    <w:rsid w:val="006B6FCC"/>
    <w:rsid w:val="006B70E9"/>
    <w:rsid w:val="006B74FB"/>
    <w:rsid w:val="006B7672"/>
    <w:rsid w:val="006B7E3C"/>
    <w:rsid w:val="006C0164"/>
    <w:rsid w:val="006C030A"/>
    <w:rsid w:val="006C07E7"/>
    <w:rsid w:val="006C1629"/>
    <w:rsid w:val="006C1818"/>
    <w:rsid w:val="006C224A"/>
    <w:rsid w:val="006C289A"/>
    <w:rsid w:val="006C28C3"/>
    <w:rsid w:val="006C3082"/>
    <w:rsid w:val="006C32B7"/>
    <w:rsid w:val="006C32F3"/>
    <w:rsid w:val="006C37AB"/>
    <w:rsid w:val="006C37BF"/>
    <w:rsid w:val="006C38CC"/>
    <w:rsid w:val="006C3E83"/>
    <w:rsid w:val="006C3EA7"/>
    <w:rsid w:val="006C42DA"/>
    <w:rsid w:val="006C49B0"/>
    <w:rsid w:val="006C4AF5"/>
    <w:rsid w:val="006C4B82"/>
    <w:rsid w:val="006C4B9A"/>
    <w:rsid w:val="006C5827"/>
    <w:rsid w:val="006C5EEA"/>
    <w:rsid w:val="006C6C58"/>
    <w:rsid w:val="006C73D1"/>
    <w:rsid w:val="006C7582"/>
    <w:rsid w:val="006D018D"/>
    <w:rsid w:val="006D058D"/>
    <w:rsid w:val="006D081C"/>
    <w:rsid w:val="006D0D24"/>
    <w:rsid w:val="006D0D51"/>
    <w:rsid w:val="006D0EC7"/>
    <w:rsid w:val="006D144F"/>
    <w:rsid w:val="006D19D9"/>
    <w:rsid w:val="006D1B69"/>
    <w:rsid w:val="006D1D6B"/>
    <w:rsid w:val="006D2185"/>
    <w:rsid w:val="006D3DE2"/>
    <w:rsid w:val="006D3EF6"/>
    <w:rsid w:val="006D45AE"/>
    <w:rsid w:val="006D481B"/>
    <w:rsid w:val="006D48D5"/>
    <w:rsid w:val="006D4D81"/>
    <w:rsid w:val="006D5087"/>
    <w:rsid w:val="006D5123"/>
    <w:rsid w:val="006D54C0"/>
    <w:rsid w:val="006D60DC"/>
    <w:rsid w:val="006D706B"/>
    <w:rsid w:val="006D71DB"/>
    <w:rsid w:val="006E0546"/>
    <w:rsid w:val="006E09A6"/>
    <w:rsid w:val="006E12A8"/>
    <w:rsid w:val="006E1396"/>
    <w:rsid w:val="006E1B6F"/>
    <w:rsid w:val="006E3058"/>
    <w:rsid w:val="006E33C5"/>
    <w:rsid w:val="006E3669"/>
    <w:rsid w:val="006E3E74"/>
    <w:rsid w:val="006E58B3"/>
    <w:rsid w:val="006E5D7E"/>
    <w:rsid w:val="006E5F4F"/>
    <w:rsid w:val="006E6972"/>
    <w:rsid w:val="006E7228"/>
    <w:rsid w:val="006E777C"/>
    <w:rsid w:val="006E7DAA"/>
    <w:rsid w:val="006F0343"/>
    <w:rsid w:val="006F04CA"/>
    <w:rsid w:val="006F0512"/>
    <w:rsid w:val="006F173F"/>
    <w:rsid w:val="006F1A81"/>
    <w:rsid w:val="006F2171"/>
    <w:rsid w:val="006F224A"/>
    <w:rsid w:val="006F25F4"/>
    <w:rsid w:val="006F40AE"/>
    <w:rsid w:val="006F45C8"/>
    <w:rsid w:val="006F4652"/>
    <w:rsid w:val="006F50EC"/>
    <w:rsid w:val="006F51D2"/>
    <w:rsid w:val="006F542D"/>
    <w:rsid w:val="006F65AC"/>
    <w:rsid w:val="006F7921"/>
    <w:rsid w:val="006F7F1C"/>
    <w:rsid w:val="00700016"/>
    <w:rsid w:val="0070151A"/>
    <w:rsid w:val="00701644"/>
    <w:rsid w:val="00702F23"/>
    <w:rsid w:val="007032B6"/>
    <w:rsid w:val="00703469"/>
    <w:rsid w:val="007034D4"/>
    <w:rsid w:val="00704764"/>
    <w:rsid w:val="007050F1"/>
    <w:rsid w:val="0070518B"/>
    <w:rsid w:val="007058BB"/>
    <w:rsid w:val="00705AF8"/>
    <w:rsid w:val="0070659C"/>
    <w:rsid w:val="00706F66"/>
    <w:rsid w:val="00707105"/>
    <w:rsid w:val="00707240"/>
    <w:rsid w:val="007072A2"/>
    <w:rsid w:val="00707417"/>
    <w:rsid w:val="007074F7"/>
    <w:rsid w:val="0070753F"/>
    <w:rsid w:val="00710787"/>
    <w:rsid w:val="007115FE"/>
    <w:rsid w:val="00712C76"/>
    <w:rsid w:val="007143E8"/>
    <w:rsid w:val="00714AA1"/>
    <w:rsid w:val="00714C37"/>
    <w:rsid w:val="00715098"/>
    <w:rsid w:val="00715AFE"/>
    <w:rsid w:val="0071611C"/>
    <w:rsid w:val="0071623F"/>
    <w:rsid w:val="00716259"/>
    <w:rsid w:val="00717463"/>
    <w:rsid w:val="007177CF"/>
    <w:rsid w:val="00717B09"/>
    <w:rsid w:val="00717C4B"/>
    <w:rsid w:val="00717E06"/>
    <w:rsid w:val="0072045F"/>
    <w:rsid w:val="00720A28"/>
    <w:rsid w:val="00721968"/>
    <w:rsid w:val="007219FE"/>
    <w:rsid w:val="00722132"/>
    <w:rsid w:val="00722F30"/>
    <w:rsid w:val="00723018"/>
    <w:rsid w:val="007231FF"/>
    <w:rsid w:val="00723F2E"/>
    <w:rsid w:val="00725085"/>
    <w:rsid w:val="00725234"/>
    <w:rsid w:val="00725A2B"/>
    <w:rsid w:val="00726207"/>
    <w:rsid w:val="00727052"/>
    <w:rsid w:val="00727123"/>
    <w:rsid w:val="00727CEC"/>
    <w:rsid w:val="00730557"/>
    <w:rsid w:val="00730780"/>
    <w:rsid w:val="00730A68"/>
    <w:rsid w:val="0073263F"/>
    <w:rsid w:val="007326A4"/>
    <w:rsid w:val="00733CC9"/>
    <w:rsid w:val="00734A88"/>
    <w:rsid w:val="00734EC4"/>
    <w:rsid w:val="007350CB"/>
    <w:rsid w:val="0073526A"/>
    <w:rsid w:val="00736251"/>
    <w:rsid w:val="0073671C"/>
    <w:rsid w:val="007372F5"/>
    <w:rsid w:val="007376C0"/>
    <w:rsid w:val="00737C30"/>
    <w:rsid w:val="0074062D"/>
    <w:rsid w:val="00740703"/>
    <w:rsid w:val="00741356"/>
    <w:rsid w:val="007414C6"/>
    <w:rsid w:val="0074161A"/>
    <w:rsid w:val="007417FE"/>
    <w:rsid w:val="0074184E"/>
    <w:rsid w:val="007424A3"/>
    <w:rsid w:val="007429AD"/>
    <w:rsid w:val="00742A10"/>
    <w:rsid w:val="00742B93"/>
    <w:rsid w:val="00742F07"/>
    <w:rsid w:val="00743A1E"/>
    <w:rsid w:val="00743A2B"/>
    <w:rsid w:val="00743E88"/>
    <w:rsid w:val="0074408B"/>
    <w:rsid w:val="00744D69"/>
    <w:rsid w:val="00745303"/>
    <w:rsid w:val="00745510"/>
    <w:rsid w:val="007457C8"/>
    <w:rsid w:val="00745C4F"/>
    <w:rsid w:val="00745DA4"/>
    <w:rsid w:val="007471BC"/>
    <w:rsid w:val="00747C16"/>
    <w:rsid w:val="00750E35"/>
    <w:rsid w:val="00750F19"/>
    <w:rsid w:val="00751FCF"/>
    <w:rsid w:val="00752160"/>
    <w:rsid w:val="00753336"/>
    <w:rsid w:val="007537BA"/>
    <w:rsid w:val="007542A9"/>
    <w:rsid w:val="007548A2"/>
    <w:rsid w:val="007549F4"/>
    <w:rsid w:val="007553C5"/>
    <w:rsid w:val="007554AF"/>
    <w:rsid w:val="0075653A"/>
    <w:rsid w:val="00756699"/>
    <w:rsid w:val="007567B3"/>
    <w:rsid w:val="00757B63"/>
    <w:rsid w:val="007603A0"/>
    <w:rsid w:val="007603A3"/>
    <w:rsid w:val="00761CC9"/>
    <w:rsid w:val="00761F4B"/>
    <w:rsid w:val="00762438"/>
    <w:rsid w:val="00762661"/>
    <w:rsid w:val="00762B53"/>
    <w:rsid w:val="00762FA1"/>
    <w:rsid w:val="00763859"/>
    <w:rsid w:val="00763CED"/>
    <w:rsid w:val="007646F8"/>
    <w:rsid w:val="00764C4B"/>
    <w:rsid w:val="00764E40"/>
    <w:rsid w:val="00765ED5"/>
    <w:rsid w:val="00766001"/>
    <w:rsid w:val="00766013"/>
    <w:rsid w:val="0076629B"/>
    <w:rsid w:val="007663E9"/>
    <w:rsid w:val="00766995"/>
    <w:rsid w:val="00766C64"/>
    <w:rsid w:val="007672B0"/>
    <w:rsid w:val="00767D0B"/>
    <w:rsid w:val="00770F4E"/>
    <w:rsid w:val="00770FBA"/>
    <w:rsid w:val="00772784"/>
    <w:rsid w:val="0077326C"/>
    <w:rsid w:val="007741EE"/>
    <w:rsid w:val="00774B6D"/>
    <w:rsid w:val="00775AD3"/>
    <w:rsid w:val="00775CD1"/>
    <w:rsid w:val="007760EB"/>
    <w:rsid w:val="0077654E"/>
    <w:rsid w:val="007769EA"/>
    <w:rsid w:val="00776BFD"/>
    <w:rsid w:val="00776C9D"/>
    <w:rsid w:val="0077708C"/>
    <w:rsid w:val="007776FA"/>
    <w:rsid w:val="00777835"/>
    <w:rsid w:val="00777C31"/>
    <w:rsid w:val="0078084D"/>
    <w:rsid w:val="007808CC"/>
    <w:rsid w:val="00780982"/>
    <w:rsid w:val="00780BE8"/>
    <w:rsid w:val="00783C1F"/>
    <w:rsid w:val="00784DF0"/>
    <w:rsid w:val="00786F6C"/>
    <w:rsid w:val="00787390"/>
    <w:rsid w:val="007876A5"/>
    <w:rsid w:val="0078794B"/>
    <w:rsid w:val="00787B0D"/>
    <w:rsid w:val="00787D11"/>
    <w:rsid w:val="00787FD7"/>
    <w:rsid w:val="007902F2"/>
    <w:rsid w:val="0079041F"/>
    <w:rsid w:val="0079042D"/>
    <w:rsid w:val="007904FE"/>
    <w:rsid w:val="007908F1"/>
    <w:rsid w:val="00790B0E"/>
    <w:rsid w:val="00791085"/>
    <w:rsid w:val="00791C27"/>
    <w:rsid w:val="00791E83"/>
    <w:rsid w:val="0079278D"/>
    <w:rsid w:val="007927A0"/>
    <w:rsid w:val="00792F4E"/>
    <w:rsid w:val="00793BA9"/>
    <w:rsid w:val="00793F54"/>
    <w:rsid w:val="00793F5B"/>
    <w:rsid w:val="0079446D"/>
    <w:rsid w:val="0079570A"/>
    <w:rsid w:val="0079571F"/>
    <w:rsid w:val="00795748"/>
    <w:rsid w:val="00795A6F"/>
    <w:rsid w:val="00795C5F"/>
    <w:rsid w:val="00796BD7"/>
    <w:rsid w:val="007975EA"/>
    <w:rsid w:val="007A0A77"/>
    <w:rsid w:val="007A18A0"/>
    <w:rsid w:val="007A1AFC"/>
    <w:rsid w:val="007A1B1A"/>
    <w:rsid w:val="007A1E13"/>
    <w:rsid w:val="007A22BB"/>
    <w:rsid w:val="007A22DE"/>
    <w:rsid w:val="007A255D"/>
    <w:rsid w:val="007A2EDC"/>
    <w:rsid w:val="007A3486"/>
    <w:rsid w:val="007A381D"/>
    <w:rsid w:val="007A3B21"/>
    <w:rsid w:val="007A3EDF"/>
    <w:rsid w:val="007A44AA"/>
    <w:rsid w:val="007A4889"/>
    <w:rsid w:val="007A58E8"/>
    <w:rsid w:val="007A5A06"/>
    <w:rsid w:val="007A7041"/>
    <w:rsid w:val="007A720E"/>
    <w:rsid w:val="007A786D"/>
    <w:rsid w:val="007B0323"/>
    <w:rsid w:val="007B0A3A"/>
    <w:rsid w:val="007B0BF2"/>
    <w:rsid w:val="007B1F1B"/>
    <w:rsid w:val="007B2121"/>
    <w:rsid w:val="007B2316"/>
    <w:rsid w:val="007B2BA3"/>
    <w:rsid w:val="007B2C80"/>
    <w:rsid w:val="007B46A7"/>
    <w:rsid w:val="007B4ABE"/>
    <w:rsid w:val="007B4B11"/>
    <w:rsid w:val="007B4C17"/>
    <w:rsid w:val="007B5BAA"/>
    <w:rsid w:val="007B5C2A"/>
    <w:rsid w:val="007B6126"/>
    <w:rsid w:val="007B6375"/>
    <w:rsid w:val="007B704D"/>
    <w:rsid w:val="007B7187"/>
    <w:rsid w:val="007B76B9"/>
    <w:rsid w:val="007B774B"/>
    <w:rsid w:val="007C00D8"/>
    <w:rsid w:val="007C0B7E"/>
    <w:rsid w:val="007C0F0C"/>
    <w:rsid w:val="007C12FE"/>
    <w:rsid w:val="007C1E56"/>
    <w:rsid w:val="007C2104"/>
    <w:rsid w:val="007C228B"/>
    <w:rsid w:val="007C27CC"/>
    <w:rsid w:val="007C31FE"/>
    <w:rsid w:val="007C335E"/>
    <w:rsid w:val="007C396A"/>
    <w:rsid w:val="007C3B25"/>
    <w:rsid w:val="007C4225"/>
    <w:rsid w:val="007C434C"/>
    <w:rsid w:val="007C5035"/>
    <w:rsid w:val="007C50CF"/>
    <w:rsid w:val="007C5FD0"/>
    <w:rsid w:val="007C6B48"/>
    <w:rsid w:val="007C7E2C"/>
    <w:rsid w:val="007D009F"/>
    <w:rsid w:val="007D069C"/>
    <w:rsid w:val="007D0D68"/>
    <w:rsid w:val="007D1121"/>
    <w:rsid w:val="007D1143"/>
    <w:rsid w:val="007D12BC"/>
    <w:rsid w:val="007D1303"/>
    <w:rsid w:val="007D1A2C"/>
    <w:rsid w:val="007D2C07"/>
    <w:rsid w:val="007D2F35"/>
    <w:rsid w:val="007D3841"/>
    <w:rsid w:val="007D389C"/>
    <w:rsid w:val="007D3BEF"/>
    <w:rsid w:val="007D552B"/>
    <w:rsid w:val="007D55EA"/>
    <w:rsid w:val="007D55FE"/>
    <w:rsid w:val="007D5AD0"/>
    <w:rsid w:val="007D6A23"/>
    <w:rsid w:val="007D7088"/>
    <w:rsid w:val="007D786B"/>
    <w:rsid w:val="007D7AC7"/>
    <w:rsid w:val="007D7D13"/>
    <w:rsid w:val="007D7F11"/>
    <w:rsid w:val="007E0609"/>
    <w:rsid w:val="007E0C00"/>
    <w:rsid w:val="007E1853"/>
    <w:rsid w:val="007E25BB"/>
    <w:rsid w:val="007E3550"/>
    <w:rsid w:val="007E3D41"/>
    <w:rsid w:val="007E3E07"/>
    <w:rsid w:val="007E48CE"/>
    <w:rsid w:val="007E4D83"/>
    <w:rsid w:val="007E4D8D"/>
    <w:rsid w:val="007E535D"/>
    <w:rsid w:val="007E55D6"/>
    <w:rsid w:val="007E6306"/>
    <w:rsid w:val="007E6494"/>
    <w:rsid w:val="007E6841"/>
    <w:rsid w:val="007E6FAA"/>
    <w:rsid w:val="007E72EC"/>
    <w:rsid w:val="007E78BA"/>
    <w:rsid w:val="007E7A0C"/>
    <w:rsid w:val="007E7AFA"/>
    <w:rsid w:val="007E7F27"/>
    <w:rsid w:val="007F1113"/>
    <w:rsid w:val="007F1142"/>
    <w:rsid w:val="007F130B"/>
    <w:rsid w:val="007F15E9"/>
    <w:rsid w:val="007F237D"/>
    <w:rsid w:val="007F27CB"/>
    <w:rsid w:val="007F2DA1"/>
    <w:rsid w:val="007F3D06"/>
    <w:rsid w:val="007F3F9E"/>
    <w:rsid w:val="007F419E"/>
    <w:rsid w:val="007F4205"/>
    <w:rsid w:val="007F436D"/>
    <w:rsid w:val="007F48AE"/>
    <w:rsid w:val="007F48AF"/>
    <w:rsid w:val="007F4F94"/>
    <w:rsid w:val="007F4FA7"/>
    <w:rsid w:val="007F6513"/>
    <w:rsid w:val="007F723F"/>
    <w:rsid w:val="007F7B1E"/>
    <w:rsid w:val="007F7F07"/>
    <w:rsid w:val="00800C7A"/>
    <w:rsid w:val="008013E4"/>
    <w:rsid w:val="00801A54"/>
    <w:rsid w:val="00801D23"/>
    <w:rsid w:val="0080216A"/>
    <w:rsid w:val="008025E7"/>
    <w:rsid w:val="008028D1"/>
    <w:rsid w:val="0080294D"/>
    <w:rsid w:val="00802E49"/>
    <w:rsid w:val="0080358B"/>
    <w:rsid w:val="00803765"/>
    <w:rsid w:val="00803787"/>
    <w:rsid w:val="008039E9"/>
    <w:rsid w:val="00804054"/>
    <w:rsid w:val="00804415"/>
    <w:rsid w:val="00805B02"/>
    <w:rsid w:val="00805FAE"/>
    <w:rsid w:val="00807A18"/>
    <w:rsid w:val="0081050D"/>
    <w:rsid w:val="008105AF"/>
    <w:rsid w:val="00811173"/>
    <w:rsid w:val="00811434"/>
    <w:rsid w:val="008115E1"/>
    <w:rsid w:val="008118A0"/>
    <w:rsid w:val="008123BE"/>
    <w:rsid w:val="00812F19"/>
    <w:rsid w:val="00813094"/>
    <w:rsid w:val="008133F7"/>
    <w:rsid w:val="0081365C"/>
    <w:rsid w:val="00814281"/>
    <w:rsid w:val="00814AF6"/>
    <w:rsid w:val="0081507D"/>
    <w:rsid w:val="0081589D"/>
    <w:rsid w:val="00815C35"/>
    <w:rsid w:val="00815DD8"/>
    <w:rsid w:val="00815FBE"/>
    <w:rsid w:val="00816886"/>
    <w:rsid w:val="00817469"/>
    <w:rsid w:val="008177C9"/>
    <w:rsid w:val="00817F67"/>
    <w:rsid w:val="00820652"/>
    <w:rsid w:val="008212E7"/>
    <w:rsid w:val="008218D7"/>
    <w:rsid w:val="0082192A"/>
    <w:rsid w:val="00822507"/>
    <w:rsid w:val="00822863"/>
    <w:rsid w:val="008228F6"/>
    <w:rsid w:val="00822984"/>
    <w:rsid w:val="008238F9"/>
    <w:rsid w:val="00823DE3"/>
    <w:rsid w:val="008241D6"/>
    <w:rsid w:val="0082464A"/>
    <w:rsid w:val="0082477B"/>
    <w:rsid w:val="0082494C"/>
    <w:rsid w:val="008249CB"/>
    <w:rsid w:val="00824A27"/>
    <w:rsid w:val="00824BD4"/>
    <w:rsid w:val="00825E44"/>
    <w:rsid w:val="008262F3"/>
    <w:rsid w:val="00826670"/>
    <w:rsid w:val="008302AD"/>
    <w:rsid w:val="00830607"/>
    <w:rsid w:val="008308FC"/>
    <w:rsid w:val="00830E4E"/>
    <w:rsid w:val="00830F23"/>
    <w:rsid w:val="008311C9"/>
    <w:rsid w:val="00831B68"/>
    <w:rsid w:val="00831DA6"/>
    <w:rsid w:val="008321D3"/>
    <w:rsid w:val="0083294C"/>
    <w:rsid w:val="008329AA"/>
    <w:rsid w:val="00833172"/>
    <w:rsid w:val="00833709"/>
    <w:rsid w:val="00834139"/>
    <w:rsid w:val="008342ED"/>
    <w:rsid w:val="00834322"/>
    <w:rsid w:val="0083441B"/>
    <w:rsid w:val="008349F6"/>
    <w:rsid w:val="0083508E"/>
    <w:rsid w:val="0083516A"/>
    <w:rsid w:val="00835303"/>
    <w:rsid w:val="00835344"/>
    <w:rsid w:val="0083535C"/>
    <w:rsid w:val="008357AE"/>
    <w:rsid w:val="00835AAD"/>
    <w:rsid w:val="0083676C"/>
    <w:rsid w:val="008369C0"/>
    <w:rsid w:val="008379D7"/>
    <w:rsid w:val="00837CAE"/>
    <w:rsid w:val="00837EBD"/>
    <w:rsid w:val="00837FA6"/>
    <w:rsid w:val="008403EC"/>
    <w:rsid w:val="0084063F"/>
    <w:rsid w:val="0084086B"/>
    <w:rsid w:val="008409DE"/>
    <w:rsid w:val="00840C7F"/>
    <w:rsid w:val="00840C88"/>
    <w:rsid w:val="00840DD0"/>
    <w:rsid w:val="00840DE4"/>
    <w:rsid w:val="00840DF0"/>
    <w:rsid w:val="00842D8E"/>
    <w:rsid w:val="00843B2A"/>
    <w:rsid w:val="00845726"/>
    <w:rsid w:val="0084573A"/>
    <w:rsid w:val="00845DBE"/>
    <w:rsid w:val="008462F0"/>
    <w:rsid w:val="008465A2"/>
    <w:rsid w:val="008473C7"/>
    <w:rsid w:val="00847C22"/>
    <w:rsid w:val="0085020D"/>
    <w:rsid w:val="008502E8"/>
    <w:rsid w:val="0085034A"/>
    <w:rsid w:val="00851C12"/>
    <w:rsid w:val="00851D79"/>
    <w:rsid w:val="00852870"/>
    <w:rsid w:val="00852E9B"/>
    <w:rsid w:val="00853ED3"/>
    <w:rsid w:val="00853F09"/>
    <w:rsid w:val="0085452B"/>
    <w:rsid w:val="00854B30"/>
    <w:rsid w:val="00855077"/>
    <w:rsid w:val="008556D1"/>
    <w:rsid w:val="00855821"/>
    <w:rsid w:val="00855F63"/>
    <w:rsid w:val="0085610D"/>
    <w:rsid w:val="0085637F"/>
    <w:rsid w:val="008575CE"/>
    <w:rsid w:val="008576B9"/>
    <w:rsid w:val="008576C6"/>
    <w:rsid w:val="0085778E"/>
    <w:rsid w:val="008579C9"/>
    <w:rsid w:val="00857A8F"/>
    <w:rsid w:val="00860114"/>
    <w:rsid w:val="00861B20"/>
    <w:rsid w:val="008624F8"/>
    <w:rsid w:val="008625D5"/>
    <w:rsid w:val="00862AF9"/>
    <w:rsid w:val="00863743"/>
    <w:rsid w:val="00865000"/>
    <w:rsid w:val="00865A65"/>
    <w:rsid w:val="008661F5"/>
    <w:rsid w:val="00866743"/>
    <w:rsid w:val="008671D7"/>
    <w:rsid w:val="0086754B"/>
    <w:rsid w:val="008679A2"/>
    <w:rsid w:val="00867C50"/>
    <w:rsid w:val="00867F4D"/>
    <w:rsid w:val="008701DC"/>
    <w:rsid w:val="00870478"/>
    <w:rsid w:val="00871097"/>
    <w:rsid w:val="008727A2"/>
    <w:rsid w:val="008733F3"/>
    <w:rsid w:val="008734DB"/>
    <w:rsid w:val="00873580"/>
    <w:rsid w:val="00873B5D"/>
    <w:rsid w:val="00873FF7"/>
    <w:rsid w:val="00874F0F"/>
    <w:rsid w:val="00875602"/>
    <w:rsid w:val="00875BDC"/>
    <w:rsid w:val="00875D11"/>
    <w:rsid w:val="00876483"/>
    <w:rsid w:val="00876FF7"/>
    <w:rsid w:val="008771A9"/>
    <w:rsid w:val="0087723D"/>
    <w:rsid w:val="0087739E"/>
    <w:rsid w:val="008775AD"/>
    <w:rsid w:val="00877B90"/>
    <w:rsid w:val="00877EE4"/>
    <w:rsid w:val="008806A6"/>
    <w:rsid w:val="00880C07"/>
    <w:rsid w:val="00880CA7"/>
    <w:rsid w:val="00881493"/>
    <w:rsid w:val="00882211"/>
    <w:rsid w:val="00882D88"/>
    <w:rsid w:val="008830B7"/>
    <w:rsid w:val="0088395C"/>
    <w:rsid w:val="00883FEB"/>
    <w:rsid w:val="00884632"/>
    <w:rsid w:val="008848A3"/>
    <w:rsid w:val="008849DC"/>
    <w:rsid w:val="00884D0A"/>
    <w:rsid w:val="0088587B"/>
    <w:rsid w:val="008858F6"/>
    <w:rsid w:val="008863A7"/>
    <w:rsid w:val="00886705"/>
    <w:rsid w:val="008868A8"/>
    <w:rsid w:val="00887332"/>
    <w:rsid w:val="00887668"/>
    <w:rsid w:val="008877CD"/>
    <w:rsid w:val="00887A6F"/>
    <w:rsid w:val="00887AC6"/>
    <w:rsid w:val="0089002E"/>
    <w:rsid w:val="008906E7"/>
    <w:rsid w:val="00891301"/>
    <w:rsid w:val="008913A1"/>
    <w:rsid w:val="00891757"/>
    <w:rsid w:val="0089239D"/>
    <w:rsid w:val="008924DF"/>
    <w:rsid w:val="0089365E"/>
    <w:rsid w:val="0089384A"/>
    <w:rsid w:val="00894274"/>
    <w:rsid w:val="008944B1"/>
    <w:rsid w:val="0089459A"/>
    <w:rsid w:val="00894E28"/>
    <w:rsid w:val="00894FB4"/>
    <w:rsid w:val="008954C2"/>
    <w:rsid w:val="00895D83"/>
    <w:rsid w:val="00896128"/>
    <w:rsid w:val="00896E55"/>
    <w:rsid w:val="008974DA"/>
    <w:rsid w:val="008A091C"/>
    <w:rsid w:val="008A1C7E"/>
    <w:rsid w:val="008A2523"/>
    <w:rsid w:val="008A3306"/>
    <w:rsid w:val="008A3466"/>
    <w:rsid w:val="008A3AE1"/>
    <w:rsid w:val="008A3F1A"/>
    <w:rsid w:val="008A4131"/>
    <w:rsid w:val="008A4161"/>
    <w:rsid w:val="008A42B2"/>
    <w:rsid w:val="008A4390"/>
    <w:rsid w:val="008A43AE"/>
    <w:rsid w:val="008A4B80"/>
    <w:rsid w:val="008A4FC0"/>
    <w:rsid w:val="008A50A3"/>
    <w:rsid w:val="008A667A"/>
    <w:rsid w:val="008A6848"/>
    <w:rsid w:val="008A6A65"/>
    <w:rsid w:val="008A708A"/>
    <w:rsid w:val="008A7468"/>
    <w:rsid w:val="008A79E6"/>
    <w:rsid w:val="008A7AE2"/>
    <w:rsid w:val="008B0C7D"/>
    <w:rsid w:val="008B0DDC"/>
    <w:rsid w:val="008B12F5"/>
    <w:rsid w:val="008B1B42"/>
    <w:rsid w:val="008B26E7"/>
    <w:rsid w:val="008B2A85"/>
    <w:rsid w:val="008B3EFB"/>
    <w:rsid w:val="008B400B"/>
    <w:rsid w:val="008B40EF"/>
    <w:rsid w:val="008B45C0"/>
    <w:rsid w:val="008B4878"/>
    <w:rsid w:val="008B5168"/>
    <w:rsid w:val="008B5DC0"/>
    <w:rsid w:val="008B5E6B"/>
    <w:rsid w:val="008B61B6"/>
    <w:rsid w:val="008B7951"/>
    <w:rsid w:val="008B7B0E"/>
    <w:rsid w:val="008C0252"/>
    <w:rsid w:val="008C1A63"/>
    <w:rsid w:val="008C1D19"/>
    <w:rsid w:val="008C20BC"/>
    <w:rsid w:val="008C2506"/>
    <w:rsid w:val="008C27D7"/>
    <w:rsid w:val="008C3213"/>
    <w:rsid w:val="008C3AA8"/>
    <w:rsid w:val="008C3B74"/>
    <w:rsid w:val="008C41D7"/>
    <w:rsid w:val="008C4667"/>
    <w:rsid w:val="008C4D20"/>
    <w:rsid w:val="008C4EA6"/>
    <w:rsid w:val="008C5286"/>
    <w:rsid w:val="008C538A"/>
    <w:rsid w:val="008C578E"/>
    <w:rsid w:val="008C5D61"/>
    <w:rsid w:val="008C696F"/>
    <w:rsid w:val="008C6DFB"/>
    <w:rsid w:val="008C6FEF"/>
    <w:rsid w:val="008C7665"/>
    <w:rsid w:val="008C7E7F"/>
    <w:rsid w:val="008D0A35"/>
    <w:rsid w:val="008D12BB"/>
    <w:rsid w:val="008D22BD"/>
    <w:rsid w:val="008D24EA"/>
    <w:rsid w:val="008D2681"/>
    <w:rsid w:val="008D2A74"/>
    <w:rsid w:val="008D2C5B"/>
    <w:rsid w:val="008D3662"/>
    <w:rsid w:val="008D3C1B"/>
    <w:rsid w:val="008D3D9B"/>
    <w:rsid w:val="008D4B3E"/>
    <w:rsid w:val="008D526C"/>
    <w:rsid w:val="008D590A"/>
    <w:rsid w:val="008D5992"/>
    <w:rsid w:val="008D6B55"/>
    <w:rsid w:val="008D7288"/>
    <w:rsid w:val="008D7631"/>
    <w:rsid w:val="008D79D4"/>
    <w:rsid w:val="008D7A94"/>
    <w:rsid w:val="008E16F6"/>
    <w:rsid w:val="008E17CB"/>
    <w:rsid w:val="008E1D99"/>
    <w:rsid w:val="008E1FF7"/>
    <w:rsid w:val="008E22F8"/>
    <w:rsid w:val="008E2302"/>
    <w:rsid w:val="008E3192"/>
    <w:rsid w:val="008E36CC"/>
    <w:rsid w:val="008E38AB"/>
    <w:rsid w:val="008E3CCB"/>
    <w:rsid w:val="008E3F2F"/>
    <w:rsid w:val="008E4191"/>
    <w:rsid w:val="008E43F3"/>
    <w:rsid w:val="008E4C71"/>
    <w:rsid w:val="008E4EB2"/>
    <w:rsid w:val="008E4EE0"/>
    <w:rsid w:val="008E5742"/>
    <w:rsid w:val="008E5818"/>
    <w:rsid w:val="008E5906"/>
    <w:rsid w:val="008E5A9B"/>
    <w:rsid w:val="008E627B"/>
    <w:rsid w:val="008E6397"/>
    <w:rsid w:val="008E6654"/>
    <w:rsid w:val="008E67B0"/>
    <w:rsid w:val="008E718F"/>
    <w:rsid w:val="008E7219"/>
    <w:rsid w:val="008E7AFB"/>
    <w:rsid w:val="008F0267"/>
    <w:rsid w:val="008F066E"/>
    <w:rsid w:val="008F06BF"/>
    <w:rsid w:val="008F10E4"/>
    <w:rsid w:val="008F1281"/>
    <w:rsid w:val="008F152A"/>
    <w:rsid w:val="008F2221"/>
    <w:rsid w:val="008F2B4C"/>
    <w:rsid w:val="008F447D"/>
    <w:rsid w:val="008F4892"/>
    <w:rsid w:val="008F48D9"/>
    <w:rsid w:val="008F4B1A"/>
    <w:rsid w:val="008F4B1C"/>
    <w:rsid w:val="008F54DA"/>
    <w:rsid w:val="008F5DAC"/>
    <w:rsid w:val="008F6263"/>
    <w:rsid w:val="008F658A"/>
    <w:rsid w:val="008F6E31"/>
    <w:rsid w:val="008F73CC"/>
    <w:rsid w:val="008F7B7E"/>
    <w:rsid w:val="0090029C"/>
    <w:rsid w:val="009006D5"/>
    <w:rsid w:val="00900AF1"/>
    <w:rsid w:val="009011D0"/>
    <w:rsid w:val="00901545"/>
    <w:rsid w:val="00901AD1"/>
    <w:rsid w:val="00901DDF"/>
    <w:rsid w:val="009021DB"/>
    <w:rsid w:val="0090246B"/>
    <w:rsid w:val="0090493F"/>
    <w:rsid w:val="009052E7"/>
    <w:rsid w:val="00905A8D"/>
    <w:rsid w:val="00905AAF"/>
    <w:rsid w:val="009066C4"/>
    <w:rsid w:val="009068BD"/>
    <w:rsid w:val="00906A02"/>
    <w:rsid w:val="00906FB4"/>
    <w:rsid w:val="0090715E"/>
    <w:rsid w:val="009073AE"/>
    <w:rsid w:val="00907B3C"/>
    <w:rsid w:val="00910138"/>
    <w:rsid w:val="00910252"/>
    <w:rsid w:val="00911682"/>
    <w:rsid w:val="0091168A"/>
    <w:rsid w:val="00911E41"/>
    <w:rsid w:val="00912411"/>
    <w:rsid w:val="0091295D"/>
    <w:rsid w:val="0091443A"/>
    <w:rsid w:val="0091461A"/>
    <w:rsid w:val="009147E6"/>
    <w:rsid w:val="00914B39"/>
    <w:rsid w:val="00914F31"/>
    <w:rsid w:val="0091523C"/>
    <w:rsid w:val="009154F1"/>
    <w:rsid w:val="00915AF6"/>
    <w:rsid w:val="00916EE0"/>
    <w:rsid w:val="00917B23"/>
    <w:rsid w:val="00917BEB"/>
    <w:rsid w:val="00917E2E"/>
    <w:rsid w:val="0092126C"/>
    <w:rsid w:val="00921BD8"/>
    <w:rsid w:val="00921F9A"/>
    <w:rsid w:val="00922A31"/>
    <w:rsid w:val="0092306E"/>
    <w:rsid w:val="00924352"/>
    <w:rsid w:val="00925012"/>
    <w:rsid w:val="00925669"/>
    <w:rsid w:val="009258D8"/>
    <w:rsid w:val="00927250"/>
    <w:rsid w:val="00927993"/>
    <w:rsid w:val="00927FD0"/>
    <w:rsid w:val="009300BC"/>
    <w:rsid w:val="0093014B"/>
    <w:rsid w:val="00930641"/>
    <w:rsid w:val="00930691"/>
    <w:rsid w:val="00930F72"/>
    <w:rsid w:val="00930FF3"/>
    <w:rsid w:val="0093104B"/>
    <w:rsid w:val="009319CC"/>
    <w:rsid w:val="00932AA0"/>
    <w:rsid w:val="00932C2C"/>
    <w:rsid w:val="0093358B"/>
    <w:rsid w:val="00933657"/>
    <w:rsid w:val="00933981"/>
    <w:rsid w:val="00933E76"/>
    <w:rsid w:val="00934536"/>
    <w:rsid w:val="00934A8F"/>
    <w:rsid w:val="00934AEF"/>
    <w:rsid w:val="00935609"/>
    <w:rsid w:val="0093647B"/>
    <w:rsid w:val="00936643"/>
    <w:rsid w:val="00936F95"/>
    <w:rsid w:val="009371AE"/>
    <w:rsid w:val="00937C84"/>
    <w:rsid w:val="00937D72"/>
    <w:rsid w:val="00940BC5"/>
    <w:rsid w:val="009414D3"/>
    <w:rsid w:val="00941D3D"/>
    <w:rsid w:val="00942911"/>
    <w:rsid w:val="00942CFA"/>
    <w:rsid w:val="009431C4"/>
    <w:rsid w:val="00943688"/>
    <w:rsid w:val="00943C1A"/>
    <w:rsid w:val="00943DF7"/>
    <w:rsid w:val="00943F51"/>
    <w:rsid w:val="00944072"/>
    <w:rsid w:val="00944509"/>
    <w:rsid w:val="009446C2"/>
    <w:rsid w:val="0094562D"/>
    <w:rsid w:val="00945AED"/>
    <w:rsid w:val="009461B2"/>
    <w:rsid w:val="00947E69"/>
    <w:rsid w:val="00950063"/>
    <w:rsid w:val="00950EB6"/>
    <w:rsid w:val="00951D5D"/>
    <w:rsid w:val="00951E34"/>
    <w:rsid w:val="00953573"/>
    <w:rsid w:val="0095385A"/>
    <w:rsid w:val="00953D38"/>
    <w:rsid w:val="00954514"/>
    <w:rsid w:val="00954A90"/>
    <w:rsid w:val="00955295"/>
    <w:rsid w:val="00955502"/>
    <w:rsid w:val="00955969"/>
    <w:rsid w:val="00955987"/>
    <w:rsid w:val="00955B7D"/>
    <w:rsid w:val="00955F57"/>
    <w:rsid w:val="00956747"/>
    <w:rsid w:val="00956E08"/>
    <w:rsid w:val="00957AE8"/>
    <w:rsid w:val="00957D63"/>
    <w:rsid w:val="00957EC6"/>
    <w:rsid w:val="0096042F"/>
    <w:rsid w:val="00960941"/>
    <w:rsid w:val="00961810"/>
    <w:rsid w:val="009623EF"/>
    <w:rsid w:val="00962640"/>
    <w:rsid w:val="0096382B"/>
    <w:rsid w:val="0096450B"/>
    <w:rsid w:val="009645AF"/>
    <w:rsid w:val="009654A6"/>
    <w:rsid w:val="009660A0"/>
    <w:rsid w:val="009663B5"/>
    <w:rsid w:val="00966F37"/>
    <w:rsid w:val="00967048"/>
    <w:rsid w:val="00967188"/>
    <w:rsid w:val="00967788"/>
    <w:rsid w:val="00967D3D"/>
    <w:rsid w:val="00967DF4"/>
    <w:rsid w:val="00970B61"/>
    <w:rsid w:val="00970EFD"/>
    <w:rsid w:val="009718EE"/>
    <w:rsid w:val="009720D2"/>
    <w:rsid w:val="00972253"/>
    <w:rsid w:val="009728C9"/>
    <w:rsid w:val="0097298C"/>
    <w:rsid w:val="00973734"/>
    <w:rsid w:val="00973D1A"/>
    <w:rsid w:val="00973D5B"/>
    <w:rsid w:val="009748FA"/>
    <w:rsid w:val="00975368"/>
    <w:rsid w:val="009754C9"/>
    <w:rsid w:val="00975C3E"/>
    <w:rsid w:val="0097621C"/>
    <w:rsid w:val="00976F29"/>
    <w:rsid w:val="009773BD"/>
    <w:rsid w:val="009777CD"/>
    <w:rsid w:val="0098011D"/>
    <w:rsid w:val="009802C4"/>
    <w:rsid w:val="00980A6A"/>
    <w:rsid w:val="0098175D"/>
    <w:rsid w:val="00981A0B"/>
    <w:rsid w:val="00982149"/>
    <w:rsid w:val="009822B2"/>
    <w:rsid w:val="00983741"/>
    <w:rsid w:val="00983A5A"/>
    <w:rsid w:val="00984BE5"/>
    <w:rsid w:val="0098527B"/>
    <w:rsid w:val="00985518"/>
    <w:rsid w:val="00985954"/>
    <w:rsid w:val="00985B27"/>
    <w:rsid w:val="00985C01"/>
    <w:rsid w:val="00985DB7"/>
    <w:rsid w:val="00986370"/>
    <w:rsid w:val="00986EB1"/>
    <w:rsid w:val="00986FC8"/>
    <w:rsid w:val="00987642"/>
    <w:rsid w:val="0098773E"/>
    <w:rsid w:val="00987CDB"/>
    <w:rsid w:val="00987F77"/>
    <w:rsid w:val="00990851"/>
    <w:rsid w:val="00990C92"/>
    <w:rsid w:val="00990E02"/>
    <w:rsid w:val="009916E3"/>
    <w:rsid w:val="00991865"/>
    <w:rsid w:val="00991D6B"/>
    <w:rsid w:val="00991F03"/>
    <w:rsid w:val="00991F9C"/>
    <w:rsid w:val="00992931"/>
    <w:rsid w:val="009929AF"/>
    <w:rsid w:val="00992C56"/>
    <w:rsid w:val="00993CD0"/>
    <w:rsid w:val="00994216"/>
    <w:rsid w:val="0099489D"/>
    <w:rsid w:val="00994978"/>
    <w:rsid w:val="00994A60"/>
    <w:rsid w:val="00995351"/>
    <w:rsid w:val="00995397"/>
    <w:rsid w:val="00995536"/>
    <w:rsid w:val="0099565B"/>
    <w:rsid w:val="00996671"/>
    <w:rsid w:val="00996B07"/>
    <w:rsid w:val="009974B8"/>
    <w:rsid w:val="00997B48"/>
    <w:rsid w:val="00997EFD"/>
    <w:rsid w:val="009A0DA6"/>
    <w:rsid w:val="009A1358"/>
    <w:rsid w:val="009A14D5"/>
    <w:rsid w:val="009A16CA"/>
    <w:rsid w:val="009A2A3B"/>
    <w:rsid w:val="009A2AF2"/>
    <w:rsid w:val="009A2B5F"/>
    <w:rsid w:val="009A2C38"/>
    <w:rsid w:val="009A3BD7"/>
    <w:rsid w:val="009A442E"/>
    <w:rsid w:val="009A51E5"/>
    <w:rsid w:val="009A58DC"/>
    <w:rsid w:val="009A5E7C"/>
    <w:rsid w:val="009A5F2F"/>
    <w:rsid w:val="009A6759"/>
    <w:rsid w:val="009A70FF"/>
    <w:rsid w:val="009A7371"/>
    <w:rsid w:val="009A7DDA"/>
    <w:rsid w:val="009A7E7F"/>
    <w:rsid w:val="009B0837"/>
    <w:rsid w:val="009B0AA2"/>
    <w:rsid w:val="009B0B63"/>
    <w:rsid w:val="009B16F4"/>
    <w:rsid w:val="009B1C65"/>
    <w:rsid w:val="009B2303"/>
    <w:rsid w:val="009B23A9"/>
    <w:rsid w:val="009B338E"/>
    <w:rsid w:val="009B33F5"/>
    <w:rsid w:val="009B4396"/>
    <w:rsid w:val="009B4822"/>
    <w:rsid w:val="009B4849"/>
    <w:rsid w:val="009B4CBA"/>
    <w:rsid w:val="009B51B0"/>
    <w:rsid w:val="009B51DF"/>
    <w:rsid w:val="009B587C"/>
    <w:rsid w:val="009B5D1C"/>
    <w:rsid w:val="009B618A"/>
    <w:rsid w:val="009B6425"/>
    <w:rsid w:val="009B6FDE"/>
    <w:rsid w:val="009B7595"/>
    <w:rsid w:val="009B7768"/>
    <w:rsid w:val="009B78FA"/>
    <w:rsid w:val="009C0030"/>
    <w:rsid w:val="009C029D"/>
    <w:rsid w:val="009C0A6D"/>
    <w:rsid w:val="009C0BFF"/>
    <w:rsid w:val="009C0C42"/>
    <w:rsid w:val="009C0CFA"/>
    <w:rsid w:val="009C10A9"/>
    <w:rsid w:val="009C25A6"/>
    <w:rsid w:val="009C290E"/>
    <w:rsid w:val="009C2D88"/>
    <w:rsid w:val="009C2DCB"/>
    <w:rsid w:val="009C3C18"/>
    <w:rsid w:val="009C47B3"/>
    <w:rsid w:val="009C4C3D"/>
    <w:rsid w:val="009C4D09"/>
    <w:rsid w:val="009C53CB"/>
    <w:rsid w:val="009C5A6E"/>
    <w:rsid w:val="009C5BE3"/>
    <w:rsid w:val="009C5D2C"/>
    <w:rsid w:val="009C614A"/>
    <w:rsid w:val="009C636C"/>
    <w:rsid w:val="009C6454"/>
    <w:rsid w:val="009C6828"/>
    <w:rsid w:val="009C697E"/>
    <w:rsid w:val="009C6A4F"/>
    <w:rsid w:val="009C6A6A"/>
    <w:rsid w:val="009C6F83"/>
    <w:rsid w:val="009C72DD"/>
    <w:rsid w:val="009C7936"/>
    <w:rsid w:val="009D07FC"/>
    <w:rsid w:val="009D1236"/>
    <w:rsid w:val="009D15BF"/>
    <w:rsid w:val="009D1F38"/>
    <w:rsid w:val="009D22AA"/>
    <w:rsid w:val="009D2CC2"/>
    <w:rsid w:val="009D2CFE"/>
    <w:rsid w:val="009D3304"/>
    <w:rsid w:val="009D3864"/>
    <w:rsid w:val="009D4709"/>
    <w:rsid w:val="009D50FA"/>
    <w:rsid w:val="009D5208"/>
    <w:rsid w:val="009D5445"/>
    <w:rsid w:val="009D5A8B"/>
    <w:rsid w:val="009D5CDE"/>
    <w:rsid w:val="009D5ECF"/>
    <w:rsid w:val="009D6C79"/>
    <w:rsid w:val="009D725B"/>
    <w:rsid w:val="009D74A9"/>
    <w:rsid w:val="009D75AA"/>
    <w:rsid w:val="009D75CD"/>
    <w:rsid w:val="009D75D9"/>
    <w:rsid w:val="009D7E80"/>
    <w:rsid w:val="009E005C"/>
    <w:rsid w:val="009E05A7"/>
    <w:rsid w:val="009E0FF3"/>
    <w:rsid w:val="009E185A"/>
    <w:rsid w:val="009E272B"/>
    <w:rsid w:val="009E27BF"/>
    <w:rsid w:val="009E319A"/>
    <w:rsid w:val="009E31C1"/>
    <w:rsid w:val="009E3200"/>
    <w:rsid w:val="009E32E4"/>
    <w:rsid w:val="009E3C6F"/>
    <w:rsid w:val="009E3D8D"/>
    <w:rsid w:val="009E4199"/>
    <w:rsid w:val="009E456D"/>
    <w:rsid w:val="009E49D6"/>
    <w:rsid w:val="009E4C61"/>
    <w:rsid w:val="009E4F3D"/>
    <w:rsid w:val="009E55E5"/>
    <w:rsid w:val="009E5744"/>
    <w:rsid w:val="009E57AC"/>
    <w:rsid w:val="009E5B3E"/>
    <w:rsid w:val="009E6327"/>
    <w:rsid w:val="009E6687"/>
    <w:rsid w:val="009E6BAA"/>
    <w:rsid w:val="009E776D"/>
    <w:rsid w:val="009E7AB6"/>
    <w:rsid w:val="009E7E72"/>
    <w:rsid w:val="009F0069"/>
    <w:rsid w:val="009F021E"/>
    <w:rsid w:val="009F07D0"/>
    <w:rsid w:val="009F0D3E"/>
    <w:rsid w:val="009F151E"/>
    <w:rsid w:val="009F15F6"/>
    <w:rsid w:val="009F1967"/>
    <w:rsid w:val="009F2461"/>
    <w:rsid w:val="009F29AB"/>
    <w:rsid w:val="009F2F48"/>
    <w:rsid w:val="009F3017"/>
    <w:rsid w:val="009F3534"/>
    <w:rsid w:val="009F4E82"/>
    <w:rsid w:val="009F54CD"/>
    <w:rsid w:val="009F5890"/>
    <w:rsid w:val="009F60BA"/>
    <w:rsid w:val="009F6441"/>
    <w:rsid w:val="009F6AD0"/>
    <w:rsid w:val="009F7027"/>
    <w:rsid w:val="009F7695"/>
    <w:rsid w:val="009F7DC7"/>
    <w:rsid w:val="00A007CD"/>
    <w:rsid w:val="00A009FF"/>
    <w:rsid w:val="00A00F5D"/>
    <w:rsid w:val="00A01251"/>
    <w:rsid w:val="00A01541"/>
    <w:rsid w:val="00A0171D"/>
    <w:rsid w:val="00A01B71"/>
    <w:rsid w:val="00A01E49"/>
    <w:rsid w:val="00A02198"/>
    <w:rsid w:val="00A02209"/>
    <w:rsid w:val="00A02901"/>
    <w:rsid w:val="00A02B33"/>
    <w:rsid w:val="00A03284"/>
    <w:rsid w:val="00A03296"/>
    <w:rsid w:val="00A035A0"/>
    <w:rsid w:val="00A04809"/>
    <w:rsid w:val="00A04C11"/>
    <w:rsid w:val="00A06741"/>
    <w:rsid w:val="00A07173"/>
    <w:rsid w:val="00A07374"/>
    <w:rsid w:val="00A07E25"/>
    <w:rsid w:val="00A07E38"/>
    <w:rsid w:val="00A1022C"/>
    <w:rsid w:val="00A10721"/>
    <w:rsid w:val="00A10FCD"/>
    <w:rsid w:val="00A1126A"/>
    <w:rsid w:val="00A11C24"/>
    <w:rsid w:val="00A11E15"/>
    <w:rsid w:val="00A132C8"/>
    <w:rsid w:val="00A1345F"/>
    <w:rsid w:val="00A135CE"/>
    <w:rsid w:val="00A138E3"/>
    <w:rsid w:val="00A13BA9"/>
    <w:rsid w:val="00A13CD0"/>
    <w:rsid w:val="00A142EC"/>
    <w:rsid w:val="00A14561"/>
    <w:rsid w:val="00A15116"/>
    <w:rsid w:val="00A15BD6"/>
    <w:rsid w:val="00A16563"/>
    <w:rsid w:val="00A16683"/>
    <w:rsid w:val="00A1717E"/>
    <w:rsid w:val="00A176DF"/>
    <w:rsid w:val="00A1776D"/>
    <w:rsid w:val="00A17960"/>
    <w:rsid w:val="00A179ED"/>
    <w:rsid w:val="00A17AAE"/>
    <w:rsid w:val="00A17B06"/>
    <w:rsid w:val="00A2163C"/>
    <w:rsid w:val="00A22B9E"/>
    <w:rsid w:val="00A22DBA"/>
    <w:rsid w:val="00A22FE8"/>
    <w:rsid w:val="00A2321F"/>
    <w:rsid w:val="00A23729"/>
    <w:rsid w:val="00A238DC"/>
    <w:rsid w:val="00A23DFF"/>
    <w:rsid w:val="00A23FAB"/>
    <w:rsid w:val="00A24C1C"/>
    <w:rsid w:val="00A26308"/>
    <w:rsid w:val="00A263D8"/>
    <w:rsid w:val="00A26C28"/>
    <w:rsid w:val="00A26CFB"/>
    <w:rsid w:val="00A27042"/>
    <w:rsid w:val="00A271F6"/>
    <w:rsid w:val="00A273BE"/>
    <w:rsid w:val="00A275CA"/>
    <w:rsid w:val="00A27BDD"/>
    <w:rsid w:val="00A30127"/>
    <w:rsid w:val="00A3036E"/>
    <w:rsid w:val="00A304CB"/>
    <w:rsid w:val="00A30BFA"/>
    <w:rsid w:val="00A31E81"/>
    <w:rsid w:val="00A321B2"/>
    <w:rsid w:val="00A3229C"/>
    <w:rsid w:val="00A329F2"/>
    <w:rsid w:val="00A32A8E"/>
    <w:rsid w:val="00A337E8"/>
    <w:rsid w:val="00A34C80"/>
    <w:rsid w:val="00A34E66"/>
    <w:rsid w:val="00A362C5"/>
    <w:rsid w:val="00A3646A"/>
    <w:rsid w:val="00A373C2"/>
    <w:rsid w:val="00A415DB"/>
    <w:rsid w:val="00A41747"/>
    <w:rsid w:val="00A41CC8"/>
    <w:rsid w:val="00A41CCD"/>
    <w:rsid w:val="00A4272E"/>
    <w:rsid w:val="00A43CA6"/>
    <w:rsid w:val="00A43E84"/>
    <w:rsid w:val="00A441F2"/>
    <w:rsid w:val="00A44274"/>
    <w:rsid w:val="00A446CA"/>
    <w:rsid w:val="00A44B46"/>
    <w:rsid w:val="00A44EE2"/>
    <w:rsid w:val="00A45E86"/>
    <w:rsid w:val="00A45F51"/>
    <w:rsid w:val="00A45FBB"/>
    <w:rsid w:val="00A47A96"/>
    <w:rsid w:val="00A47F10"/>
    <w:rsid w:val="00A47F77"/>
    <w:rsid w:val="00A505E6"/>
    <w:rsid w:val="00A509AB"/>
    <w:rsid w:val="00A509C4"/>
    <w:rsid w:val="00A50E87"/>
    <w:rsid w:val="00A51715"/>
    <w:rsid w:val="00A51FA5"/>
    <w:rsid w:val="00A51FDE"/>
    <w:rsid w:val="00A525CA"/>
    <w:rsid w:val="00A528DC"/>
    <w:rsid w:val="00A534B0"/>
    <w:rsid w:val="00A53EB8"/>
    <w:rsid w:val="00A54449"/>
    <w:rsid w:val="00A54A2C"/>
    <w:rsid w:val="00A54FB5"/>
    <w:rsid w:val="00A55054"/>
    <w:rsid w:val="00A55B7A"/>
    <w:rsid w:val="00A55D3E"/>
    <w:rsid w:val="00A55FDD"/>
    <w:rsid w:val="00A56828"/>
    <w:rsid w:val="00A57C2B"/>
    <w:rsid w:val="00A57E4B"/>
    <w:rsid w:val="00A600A3"/>
    <w:rsid w:val="00A60A50"/>
    <w:rsid w:val="00A61165"/>
    <w:rsid w:val="00A61539"/>
    <w:rsid w:val="00A61B7C"/>
    <w:rsid w:val="00A62234"/>
    <w:rsid w:val="00A62287"/>
    <w:rsid w:val="00A6250F"/>
    <w:rsid w:val="00A62572"/>
    <w:rsid w:val="00A62E9A"/>
    <w:rsid w:val="00A63994"/>
    <w:rsid w:val="00A639BA"/>
    <w:rsid w:val="00A63D47"/>
    <w:rsid w:val="00A63F5F"/>
    <w:rsid w:val="00A646B3"/>
    <w:rsid w:val="00A6494F"/>
    <w:rsid w:val="00A64D32"/>
    <w:rsid w:val="00A64FD4"/>
    <w:rsid w:val="00A65846"/>
    <w:rsid w:val="00A6597C"/>
    <w:rsid w:val="00A675A0"/>
    <w:rsid w:val="00A701A6"/>
    <w:rsid w:val="00A7082C"/>
    <w:rsid w:val="00A70A14"/>
    <w:rsid w:val="00A7168D"/>
    <w:rsid w:val="00A724A4"/>
    <w:rsid w:val="00A725C1"/>
    <w:rsid w:val="00A72693"/>
    <w:rsid w:val="00A72B0C"/>
    <w:rsid w:val="00A73349"/>
    <w:rsid w:val="00A73D60"/>
    <w:rsid w:val="00A74499"/>
    <w:rsid w:val="00A7462F"/>
    <w:rsid w:val="00A74BAF"/>
    <w:rsid w:val="00A75F17"/>
    <w:rsid w:val="00A76456"/>
    <w:rsid w:val="00A76718"/>
    <w:rsid w:val="00A76B98"/>
    <w:rsid w:val="00A76D39"/>
    <w:rsid w:val="00A77690"/>
    <w:rsid w:val="00A77759"/>
    <w:rsid w:val="00A77E4A"/>
    <w:rsid w:val="00A804DF"/>
    <w:rsid w:val="00A8063D"/>
    <w:rsid w:val="00A80817"/>
    <w:rsid w:val="00A8097B"/>
    <w:rsid w:val="00A80BC8"/>
    <w:rsid w:val="00A81338"/>
    <w:rsid w:val="00A8182B"/>
    <w:rsid w:val="00A819C3"/>
    <w:rsid w:val="00A81CEC"/>
    <w:rsid w:val="00A822CC"/>
    <w:rsid w:val="00A824C6"/>
    <w:rsid w:val="00A82501"/>
    <w:rsid w:val="00A825AE"/>
    <w:rsid w:val="00A82851"/>
    <w:rsid w:val="00A8325F"/>
    <w:rsid w:val="00A834B6"/>
    <w:rsid w:val="00A83F9B"/>
    <w:rsid w:val="00A84036"/>
    <w:rsid w:val="00A8436F"/>
    <w:rsid w:val="00A846C5"/>
    <w:rsid w:val="00A84E04"/>
    <w:rsid w:val="00A84E5F"/>
    <w:rsid w:val="00A866E7"/>
    <w:rsid w:val="00A869B7"/>
    <w:rsid w:val="00A86A4E"/>
    <w:rsid w:val="00A86C9C"/>
    <w:rsid w:val="00A86D92"/>
    <w:rsid w:val="00A878DB"/>
    <w:rsid w:val="00A90074"/>
    <w:rsid w:val="00A90171"/>
    <w:rsid w:val="00A9018B"/>
    <w:rsid w:val="00A9083A"/>
    <w:rsid w:val="00A91035"/>
    <w:rsid w:val="00A913B9"/>
    <w:rsid w:val="00A91BCE"/>
    <w:rsid w:val="00A91D7A"/>
    <w:rsid w:val="00A92729"/>
    <w:rsid w:val="00A93345"/>
    <w:rsid w:val="00A943A8"/>
    <w:rsid w:val="00A944A4"/>
    <w:rsid w:val="00A94779"/>
    <w:rsid w:val="00A947E4"/>
    <w:rsid w:val="00A94891"/>
    <w:rsid w:val="00A94CFC"/>
    <w:rsid w:val="00A95455"/>
    <w:rsid w:val="00A96094"/>
    <w:rsid w:val="00A96B12"/>
    <w:rsid w:val="00A97002"/>
    <w:rsid w:val="00A97AF2"/>
    <w:rsid w:val="00AA0844"/>
    <w:rsid w:val="00AA0AC9"/>
    <w:rsid w:val="00AA1036"/>
    <w:rsid w:val="00AA11DC"/>
    <w:rsid w:val="00AA1859"/>
    <w:rsid w:val="00AA359E"/>
    <w:rsid w:val="00AA432A"/>
    <w:rsid w:val="00AA43EB"/>
    <w:rsid w:val="00AA511B"/>
    <w:rsid w:val="00AA5C87"/>
    <w:rsid w:val="00AB0169"/>
    <w:rsid w:val="00AB0326"/>
    <w:rsid w:val="00AB0416"/>
    <w:rsid w:val="00AB0AC0"/>
    <w:rsid w:val="00AB0BD7"/>
    <w:rsid w:val="00AB13DF"/>
    <w:rsid w:val="00AB1796"/>
    <w:rsid w:val="00AB2494"/>
    <w:rsid w:val="00AB249F"/>
    <w:rsid w:val="00AB258F"/>
    <w:rsid w:val="00AB2BB4"/>
    <w:rsid w:val="00AB3078"/>
    <w:rsid w:val="00AB31C4"/>
    <w:rsid w:val="00AB35D6"/>
    <w:rsid w:val="00AB362B"/>
    <w:rsid w:val="00AB3DC9"/>
    <w:rsid w:val="00AB470C"/>
    <w:rsid w:val="00AB50CE"/>
    <w:rsid w:val="00AB5703"/>
    <w:rsid w:val="00AB5E34"/>
    <w:rsid w:val="00AB5FB1"/>
    <w:rsid w:val="00AB6D8F"/>
    <w:rsid w:val="00AB75B5"/>
    <w:rsid w:val="00AC1125"/>
    <w:rsid w:val="00AC19B3"/>
    <w:rsid w:val="00AC2526"/>
    <w:rsid w:val="00AC299E"/>
    <w:rsid w:val="00AC2D1D"/>
    <w:rsid w:val="00AC2E82"/>
    <w:rsid w:val="00AC506E"/>
    <w:rsid w:val="00AC5CC1"/>
    <w:rsid w:val="00AC5F02"/>
    <w:rsid w:val="00AC608E"/>
    <w:rsid w:val="00AC64CA"/>
    <w:rsid w:val="00AC6AB6"/>
    <w:rsid w:val="00AC73B4"/>
    <w:rsid w:val="00AC75FF"/>
    <w:rsid w:val="00AC760D"/>
    <w:rsid w:val="00AC7F34"/>
    <w:rsid w:val="00AD07E2"/>
    <w:rsid w:val="00AD0C50"/>
    <w:rsid w:val="00AD105F"/>
    <w:rsid w:val="00AD1246"/>
    <w:rsid w:val="00AD15DF"/>
    <w:rsid w:val="00AD173F"/>
    <w:rsid w:val="00AD22CD"/>
    <w:rsid w:val="00AD2705"/>
    <w:rsid w:val="00AD2B36"/>
    <w:rsid w:val="00AD2F0A"/>
    <w:rsid w:val="00AD3330"/>
    <w:rsid w:val="00AD39E8"/>
    <w:rsid w:val="00AD40B0"/>
    <w:rsid w:val="00AD443F"/>
    <w:rsid w:val="00AD54D6"/>
    <w:rsid w:val="00AD5C5E"/>
    <w:rsid w:val="00AD6597"/>
    <w:rsid w:val="00AD6BCF"/>
    <w:rsid w:val="00AD6CC8"/>
    <w:rsid w:val="00AD6F0B"/>
    <w:rsid w:val="00AD70C7"/>
    <w:rsid w:val="00AD70EF"/>
    <w:rsid w:val="00AD748C"/>
    <w:rsid w:val="00AE01FE"/>
    <w:rsid w:val="00AE0CFC"/>
    <w:rsid w:val="00AE104C"/>
    <w:rsid w:val="00AE1FEF"/>
    <w:rsid w:val="00AE251B"/>
    <w:rsid w:val="00AE288A"/>
    <w:rsid w:val="00AE299D"/>
    <w:rsid w:val="00AE2F70"/>
    <w:rsid w:val="00AE4705"/>
    <w:rsid w:val="00AE4B9D"/>
    <w:rsid w:val="00AE60CD"/>
    <w:rsid w:val="00AE626A"/>
    <w:rsid w:val="00AE669A"/>
    <w:rsid w:val="00AE6704"/>
    <w:rsid w:val="00AE6797"/>
    <w:rsid w:val="00AE6AFC"/>
    <w:rsid w:val="00AE6BF7"/>
    <w:rsid w:val="00AE6C97"/>
    <w:rsid w:val="00AE7294"/>
    <w:rsid w:val="00AF0A06"/>
    <w:rsid w:val="00AF0DD8"/>
    <w:rsid w:val="00AF0FCB"/>
    <w:rsid w:val="00AF160D"/>
    <w:rsid w:val="00AF186B"/>
    <w:rsid w:val="00AF196C"/>
    <w:rsid w:val="00AF266A"/>
    <w:rsid w:val="00AF27EF"/>
    <w:rsid w:val="00AF2F78"/>
    <w:rsid w:val="00AF3177"/>
    <w:rsid w:val="00AF3291"/>
    <w:rsid w:val="00AF3613"/>
    <w:rsid w:val="00AF36E3"/>
    <w:rsid w:val="00AF39D2"/>
    <w:rsid w:val="00AF3CEA"/>
    <w:rsid w:val="00AF3DC4"/>
    <w:rsid w:val="00AF45B5"/>
    <w:rsid w:val="00AF4713"/>
    <w:rsid w:val="00AF48CA"/>
    <w:rsid w:val="00AF5087"/>
    <w:rsid w:val="00AF5206"/>
    <w:rsid w:val="00AF581E"/>
    <w:rsid w:val="00AF5E7F"/>
    <w:rsid w:val="00AF60B6"/>
    <w:rsid w:val="00AF6443"/>
    <w:rsid w:val="00AF652E"/>
    <w:rsid w:val="00AF66F5"/>
    <w:rsid w:val="00AF6B1F"/>
    <w:rsid w:val="00AF6D71"/>
    <w:rsid w:val="00AF6FA8"/>
    <w:rsid w:val="00AF6FEF"/>
    <w:rsid w:val="00B0040D"/>
    <w:rsid w:val="00B00451"/>
    <w:rsid w:val="00B00553"/>
    <w:rsid w:val="00B01431"/>
    <w:rsid w:val="00B0145B"/>
    <w:rsid w:val="00B01C7C"/>
    <w:rsid w:val="00B02162"/>
    <w:rsid w:val="00B022A2"/>
    <w:rsid w:val="00B02634"/>
    <w:rsid w:val="00B02CD8"/>
    <w:rsid w:val="00B02EB8"/>
    <w:rsid w:val="00B037A4"/>
    <w:rsid w:val="00B03D6B"/>
    <w:rsid w:val="00B05706"/>
    <w:rsid w:val="00B05C7E"/>
    <w:rsid w:val="00B066A4"/>
    <w:rsid w:val="00B07329"/>
    <w:rsid w:val="00B10049"/>
    <w:rsid w:val="00B10740"/>
    <w:rsid w:val="00B10EEF"/>
    <w:rsid w:val="00B112A0"/>
    <w:rsid w:val="00B114B6"/>
    <w:rsid w:val="00B11B52"/>
    <w:rsid w:val="00B11B7A"/>
    <w:rsid w:val="00B122E3"/>
    <w:rsid w:val="00B12348"/>
    <w:rsid w:val="00B12740"/>
    <w:rsid w:val="00B12A48"/>
    <w:rsid w:val="00B1345A"/>
    <w:rsid w:val="00B134A4"/>
    <w:rsid w:val="00B14382"/>
    <w:rsid w:val="00B14B7C"/>
    <w:rsid w:val="00B14D6A"/>
    <w:rsid w:val="00B158DC"/>
    <w:rsid w:val="00B1606A"/>
    <w:rsid w:val="00B163CE"/>
    <w:rsid w:val="00B163D5"/>
    <w:rsid w:val="00B1695E"/>
    <w:rsid w:val="00B16B33"/>
    <w:rsid w:val="00B17259"/>
    <w:rsid w:val="00B1738A"/>
    <w:rsid w:val="00B176D4"/>
    <w:rsid w:val="00B20E58"/>
    <w:rsid w:val="00B21677"/>
    <w:rsid w:val="00B220D2"/>
    <w:rsid w:val="00B23108"/>
    <w:rsid w:val="00B23150"/>
    <w:rsid w:val="00B2318B"/>
    <w:rsid w:val="00B23598"/>
    <w:rsid w:val="00B23F34"/>
    <w:rsid w:val="00B24CCE"/>
    <w:rsid w:val="00B25003"/>
    <w:rsid w:val="00B25239"/>
    <w:rsid w:val="00B25336"/>
    <w:rsid w:val="00B25F78"/>
    <w:rsid w:val="00B2621E"/>
    <w:rsid w:val="00B2678A"/>
    <w:rsid w:val="00B26BBC"/>
    <w:rsid w:val="00B2702A"/>
    <w:rsid w:val="00B2740C"/>
    <w:rsid w:val="00B2751C"/>
    <w:rsid w:val="00B278D8"/>
    <w:rsid w:val="00B278F6"/>
    <w:rsid w:val="00B27B5F"/>
    <w:rsid w:val="00B27F29"/>
    <w:rsid w:val="00B30213"/>
    <w:rsid w:val="00B30404"/>
    <w:rsid w:val="00B3166A"/>
    <w:rsid w:val="00B31A6E"/>
    <w:rsid w:val="00B31B8D"/>
    <w:rsid w:val="00B32685"/>
    <w:rsid w:val="00B32BB4"/>
    <w:rsid w:val="00B32BFB"/>
    <w:rsid w:val="00B33F1F"/>
    <w:rsid w:val="00B342F3"/>
    <w:rsid w:val="00B34AB4"/>
    <w:rsid w:val="00B35223"/>
    <w:rsid w:val="00B35782"/>
    <w:rsid w:val="00B360E5"/>
    <w:rsid w:val="00B3646C"/>
    <w:rsid w:val="00B36A18"/>
    <w:rsid w:val="00B36D07"/>
    <w:rsid w:val="00B36EAE"/>
    <w:rsid w:val="00B36F0F"/>
    <w:rsid w:val="00B40FBF"/>
    <w:rsid w:val="00B421A7"/>
    <w:rsid w:val="00B4268D"/>
    <w:rsid w:val="00B43074"/>
    <w:rsid w:val="00B43411"/>
    <w:rsid w:val="00B44320"/>
    <w:rsid w:val="00B44B7B"/>
    <w:rsid w:val="00B4529A"/>
    <w:rsid w:val="00B45392"/>
    <w:rsid w:val="00B455DC"/>
    <w:rsid w:val="00B45BC4"/>
    <w:rsid w:val="00B4614A"/>
    <w:rsid w:val="00B46172"/>
    <w:rsid w:val="00B46A1F"/>
    <w:rsid w:val="00B4741F"/>
    <w:rsid w:val="00B47783"/>
    <w:rsid w:val="00B47C7F"/>
    <w:rsid w:val="00B47CD9"/>
    <w:rsid w:val="00B47CEE"/>
    <w:rsid w:val="00B47D35"/>
    <w:rsid w:val="00B51A76"/>
    <w:rsid w:val="00B51FFC"/>
    <w:rsid w:val="00B523EE"/>
    <w:rsid w:val="00B524B0"/>
    <w:rsid w:val="00B53676"/>
    <w:rsid w:val="00B53A55"/>
    <w:rsid w:val="00B5401A"/>
    <w:rsid w:val="00B554EB"/>
    <w:rsid w:val="00B55A92"/>
    <w:rsid w:val="00B55B0A"/>
    <w:rsid w:val="00B56B87"/>
    <w:rsid w:val="00B56E72"/>
    <w:rsid w:val="00B56F8E"/>
    <w:rsid w:val="00B60019"/>
    <w:rsid w:val="00B6016B"/>
    <w:rsid w:val="00B60193"/>
    <w:rsid w:val="00B603F5"/>
    <w:rsid w:val="00B60548"/>
    <w:rsid w:val="00B60774"/>
    <w:rsid w:val="00B60B2D"/>
    <w:rsid w:val="00B60E9B"/>
    <w:rsid w:val="00B61176"/>
    <w:rsid w:val="00B6134A"/>
    <w:rsid w:val="00B61371"/>
    <w:rsid w:val="00B61DA7"/>
    <w:rsid w:val="00B61F7C"/>
    <w:rsid w:val="00B6257A"/>
    <w:rsid w:val="00B62C91"/>
    <w:rsid w:val="00B63D63"/>
    <w:rsid w:val="00B64A63"/>
    <w:rsid w:val="00B64AA0"/>
    <w:rsid w:val="00B655C3"/>
    <w:rsid w:val="00B6620F"/>
    <w:rsid w:val="00B66210"/>
    <w:rsid w:val="00B662F9"/>
    <w:rsid w:val="00B66422"/>
    <w:rsid w:val="00B6664F"/>
    <w:rsid w:val="00B668DA"/>
    <w:rsid w:val="00B66C95"/>
    <w:rsid w:val="00B66D31"/>
    <w:rsid w:val="00B670A7"/>
    <w:rsid w:val="00B67529"/>
    <w:rsid w:val="00B67693"/>
    <w:rsid w:val="00B67760"/>
    <w:rsid w:val="00B67806"/>
    <w:rsid w:val="00B67F5F"/>
    <w:rsid w:val="00B7034F"/>
    <w:rsid w:val="00B706E2"/>
    <w:rsid w:val="00B70E6C"/>
    <w:rsid w:val="00B70E7F"/>
    <w:rsid w:val="00B71BEA"/>
    <w:rsid w:val="00B71E41"/>
    <w:rsid w:val="00B722AE"/>
    <w:rsid w:val="00B729AB"/>
    <w:rsid w:val="00B72DA1"/>
    <w:rsid w:val="00B72F28"/>
    <w:rsid w:val="00B72F93"/>
    <w:rsid w:val="00B73D62"/>
    <w:rsid w:val="00B74079"/>
    <w:rsid w:val="00B74926"/>
    <w:rsid w:val="00B74C88"/>
    <w:rsid w:val="00B76120"/>
    <w:rsid w:val="00B76A73"/>
    <w:rsid w:val="00B7718A"/>
    <w:rsid w:val="00B77343"/>
    <w:rsid w:val="00B77A6A"/>
    <w:rsid w:val="00B80340"/>
    <w:rsid w:val="00B80591"/>
    <w:rsid w:val="00B80A36"/>
    <w:rsid w:val="00B80F4B"/>
    <w:rsid w:val="00B8102D"/>
    <w:rsid w:val="00B81E84"/>
    <w:rsid w:val="00B82488"/>
    <w:rsid w:val="00B82635"/>
    <w:rsid w:val="00B829E5"/>
    <w:rsid w:val="00B832B0"/>
    <w:rsid w:val="00B839A9"/>
    <w:rsid w:val="00B8434E"/>
    <w:rsid w:val="00B84849"/>
    <w:rsid w:val="00B851D7"/>
    <w:rsid w:val="00B85600"/>
    <w:rsid w:val="00B859E4"/>
    <w:rsid w:val="00B86148"/>
    <w:rsid w:val="00B86228"/>
    <w:rsid w:val="00B8635E"/>
    <w:rsid w:val="00B865D7"/>
    <w:rsid w:val="00B875B1"/>
    <w:rsid w:val="00B8761D"/>
    <w:rsid w:val="00B87B31"/>
    <w:rsid w:val="00B87C1A"/>
    <w:rsid w:val="00B900A2"/>
    <w:rsid w:val="00B90AEC"/>
    <w:rsid w:val="00B9133D"/>
    <w:rsid w:val="00B91577"/>
    <w:rsid w:val="00B92184"/>
    <w:rsid w:val="00B922BF"/>
    <w:rsid w:val="00B92BDB"/>
    <w:rsid w:val="00B93ED1"/>
    <w:rsid w:val="00B9418D"/>
    <w:rsid w:val="00B944E3"/>
    <w:rsid w:val="00B94BA1"/>
    <w:rsid w:val="00B94D66"/>
    <w:rsid w:val="00B953CB"/>
    <w:rsid w:val="00B95A64"/>
    <w:rsid w:val="00B95C49"/>
    <w:rsid w:val="00B95D17"/>
    <w:rsid w:val="00B96CD3"/>
    <w:rsid w:val="00B96E09"/>
    <w:rsid w:val="00B9733F"/>
    <w:rsid w:val="00B97613"/>
    <w:rsid w:val="00BA07F3"/>
    <w:rsid w:val="00BA18BA"/>
    <w:rsid w:val="00BA1A65"/>
    <w:rsid w:val="00BA1BD0"/>
    <w:rsid w:val="00BA1EA6"/>
    <w:rsid w:val="00BA29AF"/>
    <w:rsid w:val="00BA2E27"/>
    <w:rsid w:val="00BA30C7"/>
    <w:rsid w:val="00BA3928"/>
    <w:rsid w:val="00BA456F"/>
    <w:rsid w:val="00BA48F7"/>
    <w:rsid w:val="00BA4D3C"/>
    <w:rsid w:val="00BA4DF4"/>
    <w:rsid w:val="00BA5667"/>
    <w:rsid w:val="00BA59FF"/>
    <w:rsid w:val="00BA60F3"/>
    <w:rsid w:val="00BA676A"/>
    <w:rsid w:val="00BA6797"/>
    <w:rsid w:val="00BA7647"/>
    <w:rsid w:val="00BA7DD7"/>
    <w:rsid w:val="00BB07B7"/>
    <w:rsid w:val="00BB0A3B"/>
    <w:rsid w:val="00BB0B7D"/>
    <w:rsid w:val="00BB1A7E"/>
    <w:rsid w:val="00BB1F3A"/>
    <w:rsid w:val="00BB2861"/>
    <w:rsid w:val="00BB2D81"/>
    <w:rsid w:val="00BB3820"/>
    <w:rsid w:val="00BB3AAF"/>
    <w:rsid w:val="00BB3C50"/>
    <w:rsid w:val="00BB4508"/>
    <w:rsid w:val="00BB4CE5"/>
    <w:rsid w:val="00BB502E"/>
    <w:rsid w:val="00BB50F0"/>
    <w:rsid w:val="00BB5B38"/>
    <w:rsid w:val="00BB5EA6"/>
    <w:rsid w:val="00BB6598"/>
    <w:rsid w:val="00BB6803"/>
    <w:rsid w:val="00BB7FBE"/>
    <w:rsid w:val="00BC008D"/>
    <w:rsid w:val="00BC00D1"/>
    <w:rsid w:val="00BC012B"/>
    <w:rsid w:val="00BC042F"/>
    <w:rsid w:val="00BC050B"/>
    <w:rsid w:val="00BC074D"/>
    <w:rsid w:val="00BC0BDC"/>
    <w:rsid w:val="00BC0CB1"/>
    <w:rsid w:val="00BC1669"/>
    <w:rsid w:val="00BC16AA"/>
    <w:rsid w:val="00BC1774"/>
    <w:rsid w:val="00BC1BEC"/>
    <w:rsid w:val="00BC26BA"/>
    <w:rsid w:val="00BC2C74"/>
    <w:rsid w:val="00BC35E7"/>
    <w:rsid w:val="00BC400A"/>
    <w:rsid w:val="00BC4344"/>
    <w:rsid w:val="00BC4693"/>
    <w:rsid w:val="00BC4895"/>
    <w:rsid w:val="00BC4FAB"/>
    <w:rsid w:val="00BC593D"/>
    <w:rsid w:val="00BC6722"/>
    <w:rsid w:val="00BC6937"/>
    <w:rsid w:val="00BC7464"/>
    <w:rsid w:val="00BC7BEB"/>
    <w:rsid w:val="00BC7BF2"/>
    <w:rsid w:val="00BC7FF8"/>
    <w:rsid w:val="00BD010E"/>
    <w:rsid w:val="00BD0768"/>
    <w:rsid w:val="00BD1319"/>
    <w:rsid w:val="00BD18FD"/>
    <w:rsid w:val="00BD1EA3"/>
    <w:rsid w:val="00BD26AA"/>
    <w:rsid w:val="00BD2916"/>
    <w:rsid w:val="00BD3142"/>
    <w:rsid w:val="00BD3201"/>
    <w:rsid w:val="00BD3277"/>
    <w:rsid w:val="00BD32EE"/>
    <w:rsid w:val="00BD3332"/>
    <w:rsid w:val="00BD3883"/>
    <w:rsid w:val="00BD402D"/>
    <w:rsid w:val="00BD4A54"/>
    <w:rsid w:val="00BD4E98"/>
    <w:rsid w:val="00BD5192"/>
    <w:rsid w:val="00BD5542"/>
    <w:rsid w:val="00BD5578"/>
    <w:rsid w:val="00BD5F1A"/>
    <w:rsid w:val="00BD6D57"/>
    <w:rsid w:val="00BD7570"/>
    <w:rsid w:val="00BD7DF5"/>
    <w:rsid w:val="00BE00B0"/>
    <w:rsid w:val="00BE0C0C"/>
    <w:rsid w:val="00BE1187"/>
    <w:rsid w:val="00BE1B57"/>
    <w:rsid w:val="00BE1E55"/>
    <w:rsid w:val="00BE234A"/>
    <w:rsid w:val="00BE23B6"/>
    <w:rsid w:val="00BE24F4"/>
    <w:rsid w:val="00BE2515"/>
    <w:rsid w:val="00BE2847"/>
    <w:rsid w:val="00BE37F8"/>
    <w:rsid w:val="00BE4813"/>
    <w:rsid w:val="00BE4955"/>
    <w:rsid w:val="00BE4F15"/>
    <w:rsid w:val="00BE4FB0"/>
    <w:rsid w:val="00BE5127"/>
    <w:rsid w:val="00BE5734"/>
    <w:rsid w:val="00BE5CBD"/>
    <w:rsid w:val="00BE6120"/>
    <w:rsid w:val="00BE6242"/>
    <w:rsid w:val="00BE6EC4"/>
    <w:rsid w:val="00BE7148"/>
    <w:rsid w:val="00BE7A10"/>
    <w:rsid w:val="00BE7A59"/>
    <w:rsid w:val="00BF0364"/>
    <w:rsid w:val="00BF081C"/>
    <w:rsid w:val="00BF0A71"/>
    <w:rsid w:val="00BF0F02"/>
    <w:rsid w:val="00BF0F71"/>
    <w:rsid w:val="00BF0F81"/>
    <w:rsid w:val="00BF1653"/>
    <w:rsid w:val="00BF19B6"/>
    <w:rsid w:val="00BF20BF"/>
    <w:rsid w:val="00BF3225"/>
    <w:rsid w:val="00BF3368"/>
    <w:rsid w:val="00BF3886"/>
    <w:rsid w:val="00BF4193"/>
    <w:rsid w:val="00BF49E7"/>
    <w:rsid w:val="00BF623A"/>
    <w:rsid w:val="00BF6533"/>
    <w:rsid w:val="00BF6AB8"/>
    <w:rsid w:val="00BF70CB"/>
    <w:rsid w:val="00BF7654"/>
    <w:rsid w:val="00BF7A74"/>
    <w:rsid w:val="00C01143"/>
    <w:rsid w:val="00C013C9"/>
    <w:rsid w:val="00C016A1"/>
    <w:rsid w:val="00C017F3"/>
    <w:rsid w:val="00C024D5"/>
    <w:rsid w:val="00C024DB"/>
    <w:rsid w:val="00C0277F"/>
    <w:rsid w:val="00C02CEF"/>
    <w:rsid w:val="00C036E2"/>
    <w:rsid w:val="00C03738"/>
    <w:rsid w:val="00C03AC5"/>
    <w:rsid w:val="00C03DEA"/>
    <w:rsid w:val="00C040FB"/>
    <w:rsid w:val="00C041AC"/>
    <w:rsid w:val="00C046FF"/>
    <w:rsid w:val="00C06892"/>
    <w:rsid w:val="00C06DA2"/>
    <w:rsid w:val="00C07844"/>
    <w:rsid w:val="00C07DEB"/>
    <w:rsid w:val="00C102BE"/>
    <w:rsid w:val="00C104C1"/>
    <w:rsid w:val="00C10551"/>
    <w:rsid w:val="00C108C4"/>
    <w:rsid w:val="00C115BB"/>
    <w:rsid w:val="00C124F4"/>
    <w:rsid w:val="00C12859"/>
    <w:rsid w:val="00C133A9"/>
    <w:rsid w:val="00C13A05"/>
    <w:rsid w:val="00C13A3B"/>
    <w:rsid w:val="00C143AB"/>
    <w:rsid w:val="00C14596"/>
    <w:rsid w:val="00C14612"/>
    <w:rsid w:val="00C14D57"/>
    <w:rsid w:val="00C14F42"/>
    <w:rsid w:val="00C1523F"/>
    <w:rsid w:val="00C15E17"/>
    <w:rsid w:val="00C168AA"/>
    <w:rsid w:val="00C174D4"/>
    <w:rsid w:val="00C1781A"/>
    <w:rsid w:val="00C1789F"/>
    <w:rsid w:val="00C17A4A"/>
    <w:rsid w:val="00C17B2A"/>
    <w:rsid w:val="00C17E53"/>
    <w:rsid w:val="00C202FF"/>
    <w:rsid w:val="00C205F1"/>
    <w:rsid w:val="00C20C78"/>
    <w:rsid w:val="00C213BA"/>
    <w:rsid w:val="00C2155A"/>
    <w:rsid w:val="00C21595"/>
    <w:rsid w:val="00C21EEC"/>
    <w:rsid w:val="00C225E1"/>
    <w:rsid w:val="00C22DB9"/>
    <w:rsid w:val="00C23DC2"/>
    <w:rsid w:val="00C23E6D"/>
    <w:rsid w:val="00C2402C"/>
    <w:rsid w:val="00C247EE"/>
    <w:rsid w:val="00C2533B"/>
    <w:rsid w:val="00C26179"/>
    <w:rsid w:val="00C26E4F"/>
    <w:rsid w:val="00C26F6F"/>
    <w:rsid w:val="00C2729D"/>
    <w:rsid w:val="00C2799A"/>
    <w:rsid w:val="00C27D1F"/>
    <w:rsid w:val="00C30C43"/>
    <w:rsid w:val="00C30E82"/>
    <w:rsid w:val="00C311C9"/>
    <w:rsid w:val="00C31741"/>
    <w:rsid w:val="00C3260C"/>
    <w:rsid w:val="00C32717"/>
    <w:rsid w:val="00C327A4"/>
    <w:rsid w:val="00C329FC"/>
    <w:rsid w:val="00C32B8E"/>
    <w:rsid w:val="00C330F2"/>
    <w:rsid w:val="00C338C9"/>
    <w:rsid w:val="00C33D37"/>
    <w:rsid w:val="00C34387"/>
    <w:rsid w:val="00C3532C"/>
    <w:rsid w:val="00C355B6"/>
    <w:rsid w:val="00C35CFF"/>
    <w:rsid w:val="00C35F77"/>
    <w:rsid w:val="00C35FD5"/>
    <w:rsid w:val="00C360F8"/>
    <w:rsid w:val="00C36432"/>
    <w:rsid w:val="00C36C91"/>
    <w:rsid w:val="00C3702E"/>
    <w:rsid w:val="00C3720A"/>
    <w:rsid w:val="00C3783A"/>
    <w:rsid w:val="00C37FA3"/>
    <w:rsid w:val="00C406F2"/>
    <w:rsid w:val="00C414D7"/>
    <w:rsid w:val="00C415BE"/>
    <w:rsid w:val="00C42133"/>
    <w:rsid w:val="00C426E2"/>
    <w:rsid w:val="00C42794"/>
    <w:rsid w:val="00C42AEB"/>
    <w:rsid w:val="00C440FD"/>
    <w:rsid w:val="00C442D2"/>
    <w:rsid w:val="00C44EAF"/>
    <w:rsid w:val="00C44F63"/>
    <w:rsid w:val="00C45205"/>
    <w:rsid w:val="00C453E2"/>
    <w:rsid w:val="00C45A25"/>
    <w:rsid w:val="00C45C87"/>
    <w:rsid w:val="00C460D3"/>
    <w:rsid w:val="00C46330"/>
    <w:rsid w:val="00C4656D"/>
    <w:rsid w:val="00C4682C"/>
    <w:rsid w:val="00C46F03"/>
    <w:rsid w:val="00C47096"/>
    <w:rsid w:val="00C47655"/>
    <w:rsid w:val="00C47A82"/>
    <w:rsid w:val="00C47BE9"/>
    <w:rsid w:val="00C502E0"/>
    <w:rsid w:val="00C504F0"/>
    <w:rsid w:val="00C51217"/>
    <w:rsid w:val="00C51522"/>
    <w:rsid w:val="00C517F4"/>
    <w:rsid w:val="00C51B9F"/>
    <w:rsid w:val="00C538C8"/>
    <w:rsid w:val="00C53F0E"/>
    <w:rsid w:val="00C53F45"/>
    <w:rsid w:val="00C53FFD"/>
    <w:rsid w:val="00C54313"/>
    <w:rsid w:val="00C544E2"/>
    <w:rsid w:val="00C55509"/>
    <w:rsid w:val="00C559DB"/>
    <w:rsid w:val="00C56DAB"/>
    <w:rsid w:val="00C56DC0"/>
    <w:rsid w:val="00C56F4F"/>
    <w:rsid w:val="00C5704B"/>
    <w:rsid w:val="00C57087"/>
    <w:rsid w:val="00C574E9"/>
    <w:rsid w:val="00C57F14"/>
    <w:rsid w:val="00C61391"/>
    <w:rsid w:val="00C615A9"/>
    <w:rsid w:val="00C623A6"/>
    <w:rsid w:val="00C62EE9"/>
    <w:rsid w:val="00C62F9F"/>
    <w:rsid w:val="00C631CB"/>
    <w:rsid w:val="00C63618"/>
    <w:rsid w:val="00C63DDC"/>
    <w:rsid w:val="00C64174"/>
    <w:rsid w:val="00C646BD"/>
    <w:rsid w:val="00C64C96"/>
    <w:rsid w:val="00C64D95"/>
    <w:rsid w:val="00C64F2F"/>
    <w:rsid w:val="00C6553C"/>
    <w:rsid w:val="00C657C3"/>
    <w:rsid w:val="00C66251"/>
    <w:rsid w:val="00C66968"/>
    <w:rsid w:val="00C67043"/>
    <w:rsid w:val="00C67417"/>
    <w:rsid w:val="00C70454"/>
    <w:rsid w:val="00C70E2E"/>
    <w:rsid w:val="00C71C86"/>
    <w:rsid w:val="00C72134"/>
    <w:rsid w:val="00C72E28"/>
    <w:rsid w:val="00C73559"/>
    <w:rsid w:val="00C7456E"/>
    <w:rsid w:val="00C748B7"/>
    <w:rsid w:val="00C75911"/>
    <w:rsid w:val="00C76762"/>
    <w:rsid w:val="00C767D0"/>
    <w:rsid w:val="00C7692D"/>
    <w:rsid w:val="00C776BD"/>
    <w:rsid w:val="00C777EB"/>
    <w:rsid w:val="00C7783B"/>
    <w:rsid w:val="00C7784B"/>
    <w:rsid w:val="00C779D4"/>
    <w:rsid w:val="00C77FF4"/>
    <w:rsid w:val="00C804E3"/>
    <w:rsid w:val="00C8098B"/>
    <w:rsid w:val="00C81E4C"/>
    <w:rsid w:val="00C8269B"/>
    <w:rsid w:val="00C837EE"/>
    <w:rsid w:val="00C84A46"/>
    <w:rsid w:val="00C84FAF"/>
    <w:rsid w:val="00C862C3"/>
    <w:rsid w:val="00C86482"/>
    <w:rsid w:val="00C86499"/>
    <w:rsid w:val="00C867D4"/>
    <w:rsid w:val="00C87622"/>
    <w:rsid w:val="00C8763E"/>
    <w:rsid w:val="00C87C82"/>
    <w:rsid w:val="00C90EEB"/>
    <w:rsid w:val="00C91A1D"/>
    <w:rsid w:val="00C91B12"/>
    <w:rsid w:val="00C9232F"/>
    <w:rsid w:val="00C9261F"/>
    <w:rsid w:val="00C9298B"/>
    <w:rsid w:val="00C939F8"/>
    <w:rsid w:val="00C93A5E"/>
    <w:rsid w:val="00C93BE0"/>
    <w:rsid w:val="00C94556"/>
    <w:rsid w:val="00C9487B"/>
    <w:rsid w:val="00C94D8E"/>
    <w:rsid w:val="00C950EB"/>
    <w:rsid w:val="00C96343"/>
    <w:rsid w:val="00C96620"/>
    <w:rsid w:val="00C96680"/>
    <w:rsid w:val="00C97AA2"/>
    <w:rsid w:val="00C97B38"/>
    <w:rsid w:val="00C97FE8"/>
    <w:rsid w:val="00CA03CC"/>
    <w:rsid w:val="00CA0971"/>
    <w:rsid w:val="00CA09B1"/>
    <w:rsid w:val="00CA1450"/>
    <w:rsid w:val="00CA301C"/>
    <w:rsid w:val="00CA3356"/>
    <w:rsid w:val="00CA36ED"/>
    <w:rsid w:val="00CA3A63"/>
    <w:rsid w:val="00CA3E4C"/>
    <w:rsid w:val="00CA4B27"/>
    <w:rsid w:val="00CA4DE4"/>
    <w:rsid w:val="00CA553A"/>
    <w:rsid w:val="00CA56C4"/>
    <w:rsid w:val="00CA5A99"/>
    <w:rsid w:val="00CA5B89"/>
    <w:rsid w:val="00CA6310"/>
    <w:rsid w:val="00CA6597"/>
    <w:rsid w:val="00CA65AC"/>
    <w:rsid w:val="00CA67BB"/>
    <w:rsid w:val="00CA72E3"/>
    <w:rsid w:val="00CA75D9"/>
    <w:rsid w:val="00CA7789"/>
    <w:rsid w:val="00CB0258"/>
    <w:rsid w:val="00CB0B7E"/>
    <w:rsid w:val="00CB1563"/>
    <w:rsid w:val="00CB194E"/>
    <w:rsid w:val="00CB2616"/>
    <w:rsid w:val="00CB27D1"/>
    <w:rsid w:val="00CB2A6F"/>
    <w:rsid w:val="00CB30C5"/>
    <w:rsid w:val="00CB318A"/>
    <w:rsid w:val="00CB3638"/>
    <w:rsid w:val="00CB3AC0"/>
    <w:rsid w:val="00CB4B64"/>
    <w:rsid w:val="00CB4D63"/>
    <w:rsid w:val="00CB6C7C"/>
    <w:rsid w:val="00CB7518"/>
    <w:rsid w:val="00CB768F"/>
    <w:rsid w:val="00CB7E2D"/>
    <w:rsid w:val="00CB7E86"/>
    <w:rsid w:val="00CC017B"/>
    <w:rsid w:val="00CC03F2"/>
    <w:rsid w:val="00CC0570"/>
    <w:rsid w:val="00CC0B15"/>
    <w:rsid w:val="00CC203C"/>
    <w:rsid w:val="00CC239E"/>
    <w:rsid w:val="00CC2549"/>
    <w:rsid w:val="00CC2638"/>
    <w:rsid w:val="00CC26E3"/>
    <w:rsid w:val="00CC33CE"/>
    <w:rsid w:val="00CC3FD8"/>
    <w:rsid w:val="00CC406C"/>
    <w:rsid w:val="00CC4194"/>
    <w:rsid w:val="00CC42DC"/>
    <w:rsid w:val="00CC43CB"/>
    <w:rsid w:val="00CC4614"/>
    <w:rsid w:val="00CC5160"/>
    <w:rsid w:val="00CC543B"/>
    <w:rsid w:val="00CC5C81"/>
    <w:rsid w:val="00CC5E96"/>
    <w:rsid w:val="00CC63EB"/>
    <w:rsid w:val="00CC720E"/>
    <w:rsid w:val="00CC7895"/>
    <w:rsid w:val="00CD0467"/>
    <w:rsid w:val="00CD07F5"/>
    <w:rsid w:val="00CD090F"/>
    <w:rsid w:val="00CD10A3"/>
    <w:rsid w:val="00CD13D6"/>
    <w:rsid w:val="00CD15C4"/>
    <w:rsid w:val="00CD1DAB"/>
    <w:rsid w:val="00CD279C"/>
    <w:rsid w:val="00CD27AE"/>
    <w:rsid w:val="00CD29F1"/>
    <w:rsid w:val="00CD2BB9"/>
    <w:rsid w:val="00CD2E2B"/>
    <w:rsid w:val="00CD2EDB"/>
    <w:rsid w:val="00CD34B2"/>
    <w:rsid w:val="00CD34FF"/>
    <w:rsid w:val="00CD3CBB"/>
    <w:rsid w:val="00CD3D15"/>
    <w:rsid w:val="00CD4BC8"/>
    <w:rsid w:val="00CD5BCF"/>
    <w:rsid w:val="00CD5C59"/>
    <w:rsid w:val="00CD5CB6"/>
    <w:rsid w:val="00CD5CB7"/>
    <w:rsid w:val="00CD5E0C"/>
    <w:rsid w:val="00CD648A"/>
    <w:rsid w:val="00CD6E21"/>
    <w:rsid w:val="00CD7E2B"/>
    <w:rsid w:val="00CE1993"/>
    <w:rsid w:val="00CE299C"/>
    <w:rsid w:val="00CE2A59"/>
    <w:rsid w:val="00CE2A83"/>
    <w:rsid w:val="00CE3342"/>
    <w:rsid w:val="00CE38F6"/>
    <w:rsid w:val="00CE473D"/>
    <w:rsid w:val="00CE504C"/>
    <w:rsid w:val="00CE51D0"/>
    <w:rsid w:val="00CE5319"/>
    <w:rsid w:val="00CE53AF"/>
    <w:rsid w:val="00CE5808"/>
    <w:rsid w:val="00CE6F73"/>
    <w:rsid w:val="00CE76AF"/>
    <w:rsid w:val="00CE76CF"/>
    <w:rsid w:val="00CF038F"/>
    <w:rsid w:val="00CF03E8"/>
    <w:rsid w:val="00CF0974"/>
    <w:rsid w:val="00CF0AFE"/>
    <w:rsid w:val="00CF0EF4"/>
    <w:rsid w:val="00CF14B8"/>
    <w:rsid w:val="00CF2D85"/>
    <w:rsid w:val="00CF3357"/>
    <w:rsid w:val="00CF350F"/>
    <w:rsid w:val="00CF3A43"/>
    <w:rsid w:val="00CF3CEE"/>
    <w:rsid w:val="00CF3DF1"/>
    <w:rsid w:val="00CF4A2C"/>
    <w:rsid w:val="00CF5298"/>
    <w:rsid w:val="00CF5BBA"/>
    <w:rsid w:val="00CF608B"/>
    <w:rsid w:val="00CF60FD"/>
    <w:rsid w:val="00CF668D"/>
    <w:rsid w:val="00CF6811"/>
    <w:rsid w:val="00CF6964"/>
    <w:rsid w:val="00CF78C6"/>
    <w:rsid w:val="00CF79EA"/>
    <w:rsid w:val="00CF7A55"/>
    <w:rsid w:val="00CF7D91"/>
    <w:rsid w:val="00D001ED"/>
    <w:rsid w:val="00D00C84"/>
    <w:rsid w:val="00D00EEC"/>
    <w:rsid w:val="00D00EF5"/>
    <w:rsid w:val="00D00F50"/>
    <w:rsid w:val="00D013A9"/>
    <w:rsid w:val="00D01537"/>
    <w:rsid w:val="00D016E3"/>
    <w:rsid w:val="00D01A8C"/>
    <w:rsid w:val="00D01CDF"/>
    <w:rsid w:val="00D01E12"/>
    <w:rsid w:val="00D02522"/>
    <w:rsid w:val="00D029A5"/>
    <w:rsid w:val="00D02FE7"/>
    <w:rsid w:val="00D030E0"/>
    <w:rsid w:val="00D0397A"/>
    <w:rsid w:val="00D0399A"/>
    <w:rsid w:val="00D04135"/>
    <w:rsid w:val="00D04354"/>
    <w:rsid w:val="00D04BC0"/>
    <w:rsid w:val="00D04D72"/>
    <w:rsid w:val="00D050F3"/>
    <w:rsid w:val="00D054AD"/>
    <w:rsid w:val="00D05883"/>
    <w:rsid w:val="00D05BB0"/>
    <w:rsid w:val="00D05C8D"/>
    <w:rsid w:val="00D0698F"/>
    <w:rsid w:val="00D07A06"/>
    <w:rsid w:val="00D07FA8"/>
    <w:rsid w:val="00D10958"/>
    <w:rsid w:val="00D10D69"/>
    <w:rsid w:val="00D1136C"/>
    <w:rsid w:val="00D118E7"/>
    <w:rsid w:val="00D11CE4"/>
    <w:rsid w:val="00D11F35"/>
    <w:rsid w:val="00D1221B"/>
    <w:rsid w:val="00D122FF"/>
    <w:rsid w:val="00D12806"/>
    <w:rsid w:val="00D13260"/>
    <w:rsid w:val="00D134D0"/>
    <w:rsid w:val="00D13810"/>
    <w:rsid w:val="00D13C82"/>
    <w:rsid w:val="00D14188"/>
    <w:rsid w:val="00D14722"/>
    <w:rsid w:val="00D14BE1"/>
    <w:rsid w:val="00D14CAA"/>
    <w:rsid w:val="00D15008"/>
    <w:rsid w:val="00D15951"/>
    <w:rsid w:val="00D161EC"/>
    <w:rsid w:val="00D16AB8"/>
    <w:rsid w:val="00D17FC9"/>
    <w:rsid w:val="00D205C7"/>
    <w:rsid w:val="00D20987"/>
    <w:rsid w:val="00D219B6"/>
    <w:rsid w:val="00D219F3"/>
    <w:rsid w:val="00D21E7E"/>
    <w:rsid w:val="00D225CC"/>
    <w:rsid w:val="00D22813"/>
    <w:rsid w:val="00D2283E"/>
    <w:rsid w:val="00D22D52"/>
    <w:rsid w:val="00D2384F"/>
    <w:rsid w:val="00D23A3F"/>
    <w:rsid w:val="00D23D33"/>
    <w:rsid w:val="00D2476E"/>
    <w:rsid w:val="00D260FC"/>
    <w:rsid w:val="00D27D27"/>
    <w:rsid w:val="00D3015B"/>
    <w:rsid w:val="00D303DA"/>
    <w:rsid w:val="00D305F6"/>
    <w:rsid w:val="00D30990"/>
    <w:rsid w:val="00D30E80"/>
    <w:rsid w:val="00D312EB"/>
    <w:rsid w:val="00D31408"/>
    <w:rsid w:val="00D31DBE"/>
    <w:rsid w:val="00D31FD0"/>
    <w:rsid w:val="00D32112"/>
    <w:rsid w:val="00D32714"/>
    <w:rsid w:val="00D32A42"/>
    <w:rsid w:val="00D32AB3"/>
    <w:rsid w:val="00D33938"/>
    <w:rsid w:val="00D349D1"/>
    <w:rsid w:val="00D34B9F"/>
    <w:rsid w:val="00D351BE"/>
    <w:rsid w:val="00D3711D"/>
    <w:rsid w:val="00D372C9"/>
    <w:rsid w:val="00D37514"/>
    <w:rsid w:val="00D37A78"/>
    <w:rsid w:val="00D37D0C"/>
    <w:rsid w:val="00D4052D"/>
    <w:rsid w:val="00D40594"/>
    <w:rsid w:val="00D405BC"/>
    <w:rsid w:val="00D41003"/>
    <w:rsid w:val="00D4136C"/>
    <w:rsid w:val="00D4163B"/>
    <w:rsid w:val="00D4164B"/>
    <w:rsid w:val="00D4199B"/>
    <w:rsid w:val="00D42154"/>
    <w:rsid w:val="00D43798"/>
    <w:rsid w:val="00D43A83"/>
    <w:rsid w:val="00D43B10"/>
    <w:rsid w:val="00D442CF"/>
    <w:rsid w:val="00D445D8"/>
    <w:rsid w:val="00D44A60"/>
    <w:rsid w:val="00D45424"/>
    <w:rsid w:val="00D4572D"/>
    <w:rsid w:val="00D45BA9"/>
    <w:rsid w:val="00D45D99"/>
    <w:rsid w:val="00D466ED"/>
    <w:rsid w:val="00D47441"/>
    <w:rsid w:val="00D476F9"/>
    <w:rsid w:val="00D47717"/>
    <w:rsid w:val="00D5075F"/>
    <w:rsid w:val="00D50B6A"/>
    <w:rsid w:val="00D51F7F"/>
    <w:rsid w:val="00D52575"/>
    <w:rsid w:val="00D5264A"/>
    <w:rsid w:val="00D529EC"/>
    <w:rsid w:val="00D52B5B"/>
    <w:rsid w:val="00D52D36"/>
    <w:rsid w:val="00D52DEF"/>
    <w:rsid w:val="00D52FB6"/>
    <w:rsid w:val="00D53036"/>
    <w:rsid w:val="00D532AB"/>
    <w:rsid w:val="00D5345F"/>
    <w:rsid w:val="00D537F3"/>
    <w:rsid w:val="00D53E27"/>
    <w:rsid w:val="00D54B6E"/>
    <w:rsid w:val="00D54C3D"/>
    <w:rsid w:val="00D555D5"/>
    <w:rsid w:val="00D5561F"/>
    <w:rsid w:val="00D55DE0"/>
    <w:rsid w:val="00D55EA0"/>
    <w:rsid w:val="00D55EE8"/>
    <w:rsid w:val="00D570C1"/>
    <w:rsid w:val="00D57144"/>
    <w:rsid w:val="00D5722A"/>
    <w:rsid w:val="00D578C8"/>
    <w:rsid w:val="00D57A51"/>
    <w:rsid w:val="00D57DA6"/>
    <w:rsid w:val="00D60081"/>
    <w:rsid w:val="00D60848"/>
    <w:rsid w:val="00D60EA6"/>
    <w:rsid w:val="00D60F2F"/>
    <w:rsid w:val="00D61522"/>
    <w:rsid w:val="00D61628"/>
    <w:rsid w:val="00D61CE2"/>
    <w:rsid w:val="00D627F2"/>
    <w:rsid w:val="00D62960"/>
    <w:rsid w:val="00D63613"/>
    <w:rsid w:val="00D6398C"/>
    <w:rsid w:val="00D63AB9"/>
    <w:rsid w:val="00D63C08"/>
    <w:rsid w:val="00D64431"/>
    <w:rsid w:val="00D6461D"/>
    <w:rsid w:val="00D64986"/>
    <w:rsid w:val="00D64D88"/>
    <w:rsid w:val="00D65587"/>
    <w:rsid w:val="00D65BE8"/>
    <w:rsid w:val="00D66EC5"/>
    <w:rsid w:val="00D672BB"/>
    <w:rsid w:val="00D67305"/>
    <w:rsid w:val="00D67614"/>
    <w:rsid w:val="00D67A0C"/>
    <w:rsid w:val="00D67B42"/>
    <w:rsid w:val="00D67EC1"/>
    <w:rsid w:val="00D70C9F"/>
    <w:rsid w:val="00D70E5B"/>
    <w:rsid w:val="00D7123D"/>
    <w:rsid w:val="00D71DB6"/>
    <w:rsid w:val="00D720BC"/>
    <w:rsid w:val="00D7271C"/>
    <w:rsid w:val="00D72FE0"/>
    <w:rsid w:val="00D731A6"/>
    <w:rsid w:val="00D73F6F"/>
    <w:rsid w:val="00D74239"/>
    <w:rsid w:val="00D756F0"/>
    <w:rsid w:val="00D75726"/>
    <w:rsid w:val="00D75A4E"/>
    <w:rsid w:val="00D75EA7"/>
    <w:rsid w:val="00D76232"/>
    <w:rsid w:val="00D764FD"/>
    <w:rsid w:val="00D769A9"/>
    <w:rsid w:val="00D77656"/>
    <w:rsid w:val="00D77E2D"/>
    <w:rsid w:val="00D800DC"/>
    <w:rsid w:val="00D81D85"/>
    <w:rsid w:val="00D81F89"/>
    <w:rsid w:val="00D8248A"/>
    <w:rsid w:val="00D824F4"/>
    <w:rsid w:val="00D82955"/>
    <w:rsid w:val="00D82B99"/>
    <w:rsid w:val="00D82CAF"/>
    <w:rsid w:val="00D83664"/>
    <w:rsid w:val="00D8366A"/>
    <w:rsid w:val="00D83A27"/>
    <w:rsid w:val="00D8448C"/>
    <w:rsid w:val="00D84A18"/>
    <w:rsid w:val="00D853A1"/>
    <w:rsid w:val="00D860C9"/>
    <w:rsid w:val="00D86375"/>
    <w:rsid w:val="00D86615"/>
    <w:rsid w:val="00D867C3"/>
    <w:rsid w:val="00D86D7A"/>
    <w:rsid w:val="00D87253"/>
    <w:rsid w:val="00D8794F"/>
    <w:rsid w:val="00D87BF2"/>
    <w:rsid w:val="00D87D76"/>
    <w:rsid w:val="00D904AC"/>
    <w:rsid w:val="00D90FD7"/>
    <w:rsid w:val="00D9105A"/>
    <w:rsid w:val="00D91313"/>
    <w:rsid w:val="00D91CE5"/>
    <w:rsid w:val="00D92054"/>
    <w:rsid w:val="00D92060"/>
    <w:rsid w:val="00D92A67"/>
    <w:rsid w:val="00D9330C"/>
    <w:rsid w:val="00D93438"/>
    <w:rsid w:val="00D93458"/>
    <w:rsid w:val="00D93599"/>
    <w:rsid w:val="00D94111"/>
    <w:rsid w:val="00D945FF"/>
    <w:rsid w:val="00D94E26"/>
    <w:rsid w:val="00D94EB0"/>
    <w:rsid w:val="00D95111"/>
    <w:rsid w:val="00D95BE7"/>
    <w:rsid w:val="00D96123"/>
    <w:rsid w:val="00D97015"/>
    <w:rsid w:val="00D977CE"/>
    <w:rsid w:val="00D9784A"/>
    <w:rsid w:val="00D9785C"/>
    <w:rsid w:val="00D97BBE"/>
    <w:rsid w:val="00DA08F2"/>
    <w:rsid w:val="00DA1396"/>
    <w:rsid w:val="00DA17AC"/>
    <w:rsid w:val="00DA1CD9"/>
    <w:rsid w:val="00DA1D56"/>
    <w:rsid w:val="00DA1E44"/>
    <w:rsid w:val="00DA2161"/>
    <w:rsid w:val="00DA23D2"/>
    <w:rsid w:val="00DA3B5C"/>
    <w:rsid w:val="00DA476D"/>
    <w:rsid w:val="00DA5192"/>
    <w:rsid w:val="00DA5B33"/>
    <w:rsid w:val="00DA5C12"/>
    <w:rsid w:val="00DA5E7A"/>
    <w:rsid w:val="00DA61BA"/>
    <w:rsid w:val="00DA63C1"/>
    <w:rsid w:val="00DA65E3"/>
    <w:rsid w:val="00DA66C3"/>
    <w:rsid w:val="00DA705B"/>
    <w:rsid w:val="00DA776C"/>
    <w:rsid w:val="00DA7775"/>
    <w:rsid w:val="00DB05AF"/>
    <w:rsid w:val="00DB07DA"/>
    <w:rsid w:val="00DB09BF"/>
    <w:rsid w:val="00DB0AE7"/>
    <w:rsid w:val="00DB0D1D"/>
    <w:rsid w:val="00DB13CE"/>
    <w:rsid w:val="00DB1A60"/>
    <w:rsid w:val="00DB2237"/>
    <w:rsid w:val="00DB462A"/>
    <w:rsid w:val="00DB4793"/>
    <w:rsid w:val="00DB4873"/>
    <w:rsid w:val="00DB4E84"/>
    <w:rsid w:val="00DB51D9"/>
    <w:rsid w:val="00DB52DB"/>
    <w:rsid w:val="00DB5ED6"/>
    <w:rsid w:val="00DB6109"/>
    <w:rsid w:val="00DB66AB"/>
    <w:rsid w:val="00DB6923"/>
    <w:rsid w:val="00DB7AFC"/>
    <w:rsid w:val="00DC0A6F"/>
    <w:rsid w:val="00DC0A98"/>
    <w:rsid w:val="00DC0E54"/>
    <w:rsid w:val="00DC11F2"/>
    <w:rsid w:val="00DC24C6"/>
    <w:rsid w:val="00DC2B42"/>
    <w:rsid w:val="00DC2D23"/>
    <w:rsid w:val="00DC2DAC"/>
    <w:rsid w:val="00DC361A"/>
    <w:rsid w:val="00DC4901"/>
    <w:rsid w:val="00DC4B60"/>
    <w:rsid w:val="00DC4C55"/>
    <w:rsid w:val="00DC4E6F"/>
    <w:rsid w:val="00DC5772"/>
    <w:rsid w:val="00DC6459"/>
    <w:rsid w:val="00DC64EA"/>
    <w:rsid w:val="00DC692F"/>
    <w:rsid w:val="00DD008B"/>
    <w:rsid w:val="00DD00DA"/>
    <w:rsid w:val="00DD03B2"/>
    <w:rsid w:val="00DD04EB"/>
    <w:rsid w:val="00DD05FB"/>
    <w:rsid w:val="00DD0659"/>
    <w:rsid w:val="00DD0E3F"/>
    <w:rsid w:val="00DD0F60"/>
    <w:rsid w:val="00DD14F3"/>
    <w:rsid w:val="00DD17EB"/>
    <w:rsid w:val="00DD1E2A"/>
    <w:rsid w:val="00DD1ED0"/>
    <w:rsid w:val="00DD2010"/>
    <w:rsid w:val="00DD222D"/>
    <w:rsid w:val="00DD299C"/>
    <w:rsid w:val="00DD2A47"/>
    <w:rsid w:val="00DD37B2"/>
    <w:rsid w:val="00DD3A0A"/>
    <w:rsid w:val="00DD41BB"/>
    <w:rsid w:val="00DD4218"/>
    <w:rsid w:val="00DD42BA"/>
    <w:rsid w:val="00DD4633"/>
    <w:rsid w:val="00DD5018"/>
    <w:rsid w:val="00DD5058"/>
    <w:rsid w:val="00DD55C0"/>
    <w:rsid w:val="00DD5907"/>
    <w:rsid w:val="00DD5A5D"/>
    <w:rsid w:val="00DD6875"/>
    <w:rsid w:val="00DD694A"/>
    <w:rsid w:val="00DD70A4"/>
    <w:rsid w:val="00DD7173"/>
    <w:rsid w:val="00DE094C"/>
    <w:rsid w:val="00DE0CDA"/>
    <w:rsid w:val="00DE0FFC"/>
    <w:rsid w:val="00DE15FA"/>
    <w:rsid w:val="00DE1971"/>
    <w:rsid w:val="00DE3B75"/>
    <w:rsid w:val="00DE3DDE"/>
    <w:rsid w:val="00DE4A19"/>
    <w:rsid w:val="00DE5B7A"/>
    <w:rsid w:val="00DE5EFE"/>
    <w:rsid w:val="00DE6629"/>
    <w:rsid w:val="00DE67F8"/>
    <w:rsid w:val="00DE691E"/>
    <w:rsid w:val="00DE6C4E"/>
    <w:rsid w:val="00DE6D74"/>
    <w:rsid w:val="00DE6E36"/>
    <w:rsid w:val="00DE749A"/>
    <w:rsid w:val="00DE75FB"/>
    <w:rsid w:val="00DE7B94"/>
    <w:rsid w:val="00DE7B95"/>
    <w:rsid w:val="00DF065D"/>
    <w:rsid w:val="00DF08CA"/>
    <w:rsid w:val="00DF09A4"/>
    <w:rsid w:val="00DF0CCC"/>
    <w:rsid w:val="00DF1E2B"/>
    <w:rsid w:val="00DF26BF"/>
    <w:rsid w:val="00DF28DB"/>
    <w:rsid w:val="00DF2E2A"/>
    <w:rsid w:val="00DF3491"/>
    <w:rsid w:val="00DF3666"/>
    <w:rsid w:val="00DF3A71"/>
    <w:rsid w:val="00DF3AD5"/>
    <w:rsid w:val="00DF3EDC"/>
    <w:rsid w:val="00DF3EED"/>
    <w:rsid w:val="00DF47E4"/>
    <w:rsid w:val="00DF5164"/>
    <w:rsid w:val="00DF56B0"/>
    <w:rsid w:val="00DF6336"/>
    <w:rsid w:val="00DF693D"/>
    <w:rsid w:val="00DF6C99"/>
    <w:rsid w:val="00DF6D8D"/>
    <w:rsid w:val="00DF7096"/>
    <w:rsid w:val="00DF7101"/>
    <w:rsid w:val="00DF7F48"/>
    <w:rsid w:val="00E00C29"/>
    <w:rsid w:val="00E00CCC"/>
    <w:rsid w:val="00E010F6"/>
    <w:rsid w:val="00E0123C"/>
    <w:rsid w:val="00E01385"/>
    <w:rsid w:val="00E0147C"/>
    <w:rsid w:val="00E01CFC"/>
    <w:rsid w:val="00E022BB"/>
    <w:rsid w:val="00E026BB"/>
    <w:rsid w:val="00E02DA2"/>
    <w:rsid w:val="00E032D4"/>
    <w:rsid w:val="00E03825"/>
    <w:rsid w:val="00E0428D"/>
    <w:rsid w:val="00E049A1"/>
    <w:rsid w:val="00E0537A"/>
    <w:rsid w:val="00E057BA"/>
    <w:rsid w:val="00E05ED5"/>
    <w:rsid w:val="00E065C8"/>
    <w:rsid w:val="00E06F96"/>
    <w:rsid w:val="00E07C79"/>
    <w:rsid w:val="00E103A4"/>
    <w:rsid w:val="00E10788"/>
    <w:rsid w:val="00E107E1"/>
    <w:rsid w:val="00E11198"/>
    <w:rsid w:val="00E12A5B"/>
    <w:rsid w:val="00E13DCE"/>
    <w:rsid w:val="00E146A0"/>
    <w:rsid w:val="00E147B4"/>
    <w:rsid w:val="00E1484E"/>
    <w:rsid w:val="00E14967"/>
    <w:rsid w:val="00E15209"/>
    <w:rsid w:val="00E15FA0"/>
    <w:rsid w:val="00E1637F"/>
    <w:rsid w:val="00E16899"/>
    <w:rsid w:val="00E171AA"/>
    <w:rsid w:val="00E1761B"/>
    <w:rsid w:val="00E176F8"/>
    <w:rsid w:val="00E17B48"/>
    <w:rsid w:val="00E20189"/>
    <w:rsid w:val="00E207D9"/>
    <w:rsid w:val="00E21334"/>
    <w:rsid w:val="00E216D1"/>
    <w:rsid w:val="00E219EB"/>
    <w:rsid w:val="00E22F3E"/>
    <w:rsid w:val="00E22FA6"/>
    <w:rsid w:val="00E230C8"/>
    <w:rsid w:val="00E239AE"/>
    <w:rsid w:val="00E244D9"/>
    <w:rsid w:val="00E2565C"/>
    <w:rsid w:val="00E25991"/>
    <w:rsid w:val="00E25B99"/>
    <w:rsid w:val="00E2710F"/>
    <w:rsid w:val="00E30251"/>
    <w:rsid w:val="00E3029E"/>
    <w:rsid w:val="00E30CFA"/>
    <w:rsid w:val="00E3123D"/>
    <w:rsid w:val="00E312E0"/>
    <w:rsid w:val="00E31457"/>
    <w:rsid w:val="00E31593"/>
    <w:rsid w:val="00E31C02"/>
    <w:rsid w:val="00E321DA"/>
    <w:rsid w:val="00E32323"/>
    <w:rsid w:val="00E3292E"/>
    <w:rsid w:val="00E32FF6"/>
    <w:rsid w:val="00E33432"/>
    <w:rsid w:val="00E335CB"/>
    <w:rsid w:val="00E33E14"/>
    <w:rsid w:val="00E347D8"/>
    <w:rsid w:val="00E34BC1"/>
    <w:rsid w:val="00E34D4A"/>
    <w:rsid w:val="00E34E97"/>
    <w:rsid w:val="00E36250"/>
    <w:rsid w:val="00E36967"/>
    <w:rsid w:val="00E404E9"/>
    <w:rsid w:val="00E410F0"/>
    <w:rsid w:val="00E4236E"/>
    <w:rsid w:val="00E42637"/>
    <w:rsid w:val="00E4274E"/>
    <w:rsid w:val="00E42951"/>
    <w:rsid w:val="00E42F95"/>
    <w:rsid w:val="00E43297"/>
    <w:rsid w:val="00E43CE5"/>
    <w:rsid w:val="00E44F68"/>
    <w:rsid w:val="00E450C9"/>
    <w:rsid w:val="00E45334"/>
    <w:rsid w:val="00E45BE7"/>
    <w:rsid w:val="00E45C9C"/>
    <w:rsid w:val="00E45D1F"/>
    <w:rsid w:val="00E4674F"/>
    <w:rsid w:val="00E46DD6"/>
    <w:rsid w:val="00E473DE"/>
    <w:rsid w:val="00E47487"/>
    <w:rsid w:val="00E5002D"/>
    <w:rsid w:val="00E5003F"/>
    <w:rsid w:val="00E50333"/>
    <w:rsid w:val="00E513E9"/>
    <w:rsid w:val="00E51ABB"/>
    <w:rsid w:val="00E51CB1"/>
    <w:rsid w:val="00E51D5A"/>
    <w:rsid w:val="00E520BB"/>
    <w:rsid w:val="00E521B2"/>
    <w:rsid w:val="00E525D5"/>
    <w:rsid w:val="00E53381"/>
    <w:rsid w:val="00E53C55"/>
    <w:rsid w:val="00E543F7"/>
    <w:rsid w:val="00E54596"/>
    <w:rsid w:val="00E546A4"/>
    <w:rsid w:val="00E54B8A"/>
    <w:rsid w:val="00E54FB2"/>
    <w:rsid w:val="00E5508A"/>
    <w:rsid w:val="00E5576D"/>
    <w:rsid w:val="00E5641C"/>
    <w:rsid w:val="00E567CD"/>
    <w:rsid w:val="00E56A24"/>
    <w:rsid w:val="00E56B67"/>
    <w:rsid w:val="00E56FF1"/>
    <w:rsid w:val="00E576CF"/>
    <w:rsid w:val="00E60213"/>
    <w:rsid w:val="00E605C8"/>
    <w:rsid w:val="00E607DE"/>
    <w:rsid w:val="00E609E3"/>
    <w:rsid w:val="00E60A9D"/>
    <w:rsid w:val="00E6111A"/>
    <w:rsid w:val="00E6132A"/>
    <w:rsid w:val="00E62071"/>
    <w:rsid w:val="00E628D7"/>
    <w:rsid w:val="00E62C0B"/>
    <w:rsid w:val="00E62D97"/>
    <w:rsid w:val="00E63416"/>
    <w:rsid w:val="00E6371C"/>
    <w:rsid w:val="00E641EC"/>
    <w:rsid w:val="00E64D29"/>
    <w:rsid w:val="00E65098"/>
    <w:rsid w:val="00E65252"/>
    <w:rsid w:val="00E654E1"/>
    <w:rsid w:val="00E65D1B"/>
    <w:rsid w:val="00E65DEB"/>
    <w:rsid w:val="00E66C77"/>
    <w:rsid w:val="00E66E7A"/>
    <w:rsid w:val="00E67282"/>
    <w:rsid w:val="00E71623"/>
    <w:rsid w:val="00E7298E"/>
    <w:rsid w:val="00E73440"/>
    <w:rsid w:val="00E738ED"/>
    <w:rsid w:val="00E73CE4"/>
    <w:rsid w:val="00E73E77"/>
    <w:rsid w:val="00E756E6"/>
    <w:rsid w:val="00E75DB0"/>
    <w:rsid w:val="00E76F83"/>
    <w:rsid w:val="00E775A7"/>
    <w:rsid w:val="00E778AC"/>
    <w:rsid w:val="00E778D2"/>
    <w:rsid w:val="00E77AA6"/>
    <w:rsid w:val="00E80117"/>
    <w:rsid w:val="00E8020A"/>
    <w:rsid w:val="00E802D1"/>
    <w:rsid w:val="00E8047C"/>
    <w:rsid w:val="00E80C97"/>
    <w:rsid w:val="00E81044"/>
    <w:rsid w:val="00E81BE2"/>
    <w:rsid w:val="00E81D34"/>
    <w:rsid w:val="00E8409A"/>
    <w:rsid w:val="00E84225"/>
    <w:rsid w:val="00E842B5"/>
    <w:rsid w:val="00E8466B"/>
    <w:rsid w:val="00E8469D"/>
    <w:rsid w:val="00E85410"/>
    <w:rsid w:val="00E85578"/>
    <w:rsid w:val="00E859E8"/>
    <w:rsid w:val="00E86924"/>
    <w:rsid w:val="00E86E4B"/>
    <w:rsid w:val="00E87482"/>
    <w:rsid w:val="00E878BD"/>
    <w:rsid w:val="00E87C56"/>
    <w:rsid w:val="00E87EDC"/>
    <w:rsid w:val="00E900FB"/>
    <w:rsid w:val="00E9010C"/>
    <w:rsid w:val="00E90217"/>
    <w:rsid w:val="00E90283"/>
    <w:rsid w:val="00E9096A"/>
    <w:rsid w:val="00E90FA8"/>
    <w:rsid w:val="00E9102D"/>
    <w:rsid w:val="00E9131B"/>
    <w:rsid w:val="00E91355"/>
    <w:rsid w:val="00E9137C"/>
    <w:rsid w:val="00E91CA1"/>
    <w:rsid w:val="00E91E08"/>
    <w:rsid w:val="00E9248B"/>
    <w:rsid w:val="00E92E73"/>
    <w:rsid w:val="00E92FE1"/>
    <w:rsid w:val="00E92FF3"/>
    <w:rsid w:val="00E930D6"/>
    <w:rsid w:val="00E93964"/>
    <w:rsid w:val="00E93A7B"/>
    <w:rsid w:val="00E94223"/>
    <w:rsid w:val="00E9476E"/>
    <w:rsid w:val="00E9479B"/>
    <w:rsid w:val="00E94C73"/>
    <w:rsid w:val="00E95061"/>
    <w:rsid w:val="00E960D4"/>
    <w:rsid w:val="00E969E0"/>
    <w:rsid w:val="00E96BE2"/>
    <w:rsid w:val="00E96D50"/>
    <w:rsid w:val="00E97497"/>
    <w:rsid w:val="00E9759A"/>
    <w:rsid w:val="00E975DE"/>
    <w:rsid w:val="00E97905"/>
    <w:rsid w:val="00E97A4F"/>
    <w:rsid w:val="00EA0EFE"/>
    <w:rsid w:val="00EA1226"/>
    <w:rsid w:val="00EA14B9"/>
    <w:rsid w:val="00EA1B85"/>
    <w:rsid w:val="00EA25D2"/>
    <w:rsid w:val="00EA28F2"/>
    <w:rsid w:val="00EA3BEF"/>
    <w:rsid w:val="00EA41C9"/>
    <w:rsid w:val="00EA4AF3"/>
    <w:rsid w:val="00EA4B1B"/>
    <w:rsid w:val="00EA4EC8"/>
    <w:rsid w:val="00EA4F23"/>
    <w:rsid w:val="00EA4FAB"/>
    <w:rsid w:val="00EA5322"/>
    <w:rsid w:val="00EA53F5"/>
    <w:rsid w:val="00EA5824"/>
    <w:rsid w:val="00EA6495"/>
    <w:rsid w:val="00EA67FE"/>
    <w:rsid w:val="00EA6E1D"/>
    <w:rsid w:val="00EA702D"/>
    <w:rsid w:val="00EA7136"/>
    <w:rsid w:val="00EA786F"/>
    <w:rsid w:val="00EB1F90"/>
    <w:rsid w:val="00EB21E2"/>
    <w:rsid w:val="00EB2719"/>
    <w:rsid w:val="00EB2B18"/>
    <w:rsid w:val="00EB2C84"/>
    <w:rsid w:val="00EB344A"/>
    <w:rsid w:val="00EB437D"/>
    <w:rsid w:val="00EB4420"/>
    <w:rsid w:val="00EB4432"/>
    <w:rsid w:val="00EB4891"/>
    <w:rsid w:val="00EB4C75"/>
    <w:rsid w:val="00EB5598"/>
    <w:rsid w:val="00EB5738"/>
    <w:rsid w:val="00EB5891"/>
    <w:rsid w:val="00EB59FC"/>
    <w:rsid w:val="00EB5E73"/>
    <w:rsid w:val="00EB5E80"/>
    <w:rsid w:val="00EB6809"/>
    <w:rsid w:val="00EB6C03"/>
    <w:rsid w:val="00EB6FD5"/>
    <w:rsid w:val="00EB73F1"/>
    <w:rsid w:val="00EB778E"/>
    <w:rsid w:val="00EB77D3"/>
    <w:rsid w:val="00EB78EF"/>
    <w:rsid w:val="00EB7E78"/>
    <w:rsid w:val="00EC1130"/>
    <w:rsid w:val="00EC13A5"/>
    <w:rsid w:val="00EC19A0"/>
    <w:rsid w:val="00EC1ABC"/>
    <w:rsid w:val="00EC2655"/>
    <w:rsid w:val="00EC265A"/>
    <w:rsid w:val="00EC2879"/>
    <w:rsid w:val="00EC313B"/>
    <w:rsid w:val="00EC3471"/>
    <w:rsid w:val="00EC3523"/>
    <w:rsid w:val="00EC3ED8"/>
    <w:rsid w:val="00EC3EF3"/>
    <w:rsid w:val="00EC427C"/>
    <w:rsid w:val="00EC48FB"/>
    <w:rsid w:val="00EC51CC"/>
    <w:rsid w:val="00EC554D"/>
    <w:rsid w:val="00EC5794"/>
    <w:rsid w:val="00EC68D6"/>
    <w:rsid w:val="00EC69D3"/>
    <w:rsid w:val="00EC6A77"/>
    <w:rsid w:val="00EC7769"/>
    <w:rsid w:val="00ED036F"/>
    <w:rsid w:val="00ED038A"/>
    <w:rsid w:val="00ED0729"/>
    <w:rsid w:val="00ED0D0F"/>
    <w:rsid w:val="00ED150C"/>
    <w:rsid w:val="00ED15FD"/>
    <w:rsid w:val="00ED1A15"/>
    <w:rsid w:val="00ED1D4E"/>
    <w:rsid w:val="00ED2506"/>
    <w:rsid w:val="00ED2544"/>
    <w:rsid w:val="00ED255C"/>
    <w:rsid w:val="00ED35F3"/>
    <w:rsid w:val="00ED3A33"/>
    <w:rsid w:val="00ED3F22"/>
    <w:rsid w:val="00ED5692"/>
    <w:rsid w:val="00ED58B4"/>
    <w:rsid w:val="00ED5D63"/>
    <w:rsid w:val="00ED612D"/>
    <w:rsid w:val="00ED637F"/>
    <w:rsid w:val="00ED6A9A"/>
    <w:rsid w:val="00ED714D"/>
    <w:rsid w:val="00ED77C0"/>
    <w:rsid w:val="00EE04F9"/>
    <w:rsid w:val="00EE05F3"/>
    <w:rsid w:val="00EE0D1D"/>
    <w:rsid w:val="00EE197A"/>
    <w:rsid w:val="00EE2C0E"/>
    <w:rsid w:val="00EE39E5"/>
    <w:rsid w:val="00EE45AE"/>
    <w:rsid w:val="00EE4600"/>
    <w:rsid w:val="00EE49C7"/>
    <w:rsid w:val="00EE5C10"/>
    <w:rsid w:val="00EE5EE2"/>
    <w:rsid w:val="00EE6368"/>
    <w:rsid w:val="00EE6A6C"/>
    <w:rsid w:val="00EE6EDE"/>
    <w:rsid w:val="00EE748D"/>
    <w:rsid w:val="00EE7EAC"/>
    <w:rsid w:val="00EF0012"/>
    <w:rsid w:val="00EF0856"/>
    <w:rsid w:val="00EF0998"/>
    <w:rsid w:val="00EF1C5F"/>
    <w:rsid w:val="00EF1C9D"/>
    <w:rsid w:val="00EF20A7"/>
    <w:rsid w:val="00EF249F"/>
    <w:rsid w:val="00EF2BBF"/>
    <w:rsid w:val="00EF313F"/>
    <w:rsid w:val="00EF356C"/>
    <w:rsid w:val="00EF41F3"/>
    <w:rsid w:val="00EF5253"/>
    <w:rsid w:val="00EF55CA"/>
    <w:rsid w:val="00EF66D0"/>
    <w:rsid w:val="00EF7A97"/>
    <w:rsid w:val="00EF7DC5"/>
    <w:rsid w:val="00F00715"/>
    <w:rsid w:val="00F00CA5"/>
    <w:rsid w:val="00F01155"/>
    <w:rsid w:val="00F01334"/>
    <w:rsid w:val="00F0179C"/>
    <w:rsid w:val="00F025FF"/>
    <w:rsid w:val="00F031F1"/>
    <w:rsid w:val="00F03275"/>
    <w:rsid w:val="00F033A6"/>
    <w:rsid w:val="00F03D96"/>
    <w:rsid w:val="00F04653"/>
    <w:rsid w:val="00F051B3"/>
    <w:rsid w:val="00F05AA1"/>
    <w:rsid w:val="00F0718C"/>
    <w:rsid w:val="00F07553"/>
    <w:rsid w:val="00F07A0B"/>
    <w:rsid w:val="00F07E55"/>
    <w:rsid w:val="00F10C04"/>
    <w:rsid w:val="00F10EED"/>
    <w:rsid w:val="00F11410"/>
    <w:rsid w:val="00F121D1"/>
    <w:rsid w:val="00F1225F"/>
    <w:rsid w:val="00F12B9E"/>
    <w:rsid w:val="00F12EDC"/>
    <w:rsid w:val="00F13488"/>
    <w:rsid w:val="00F13576"/>
    <w:rsid w:val="00F1362C"/>
    <w:rsid w:val="00F143F5"/>
    <w:rsid w:val="00F14454"/>
    <w:rsid w:val="00F14809"/>
    <w:rsid w:val="00F149BA"/>
    <w:rsid w:val="00F1625C"/>
    <w:rsid w:val="00F163FC"/>
    <w:rsid w:val="00F16D4C"/>
    <w:rsid w:val="00F17188"/>
    <w:rsid w:val="00F171CE"/>
    <w:rsid w:val="00F1763F"/>
    <w:rsid w:val="00F17FDD"/>
    <w:rsid w:val="00F2046D"/>
    <w:rsid w:val="00F2092C"/>
    <w:rsid w:val="00F2128A"/>
    <w:rsid w:val="00F21457"/>
    <w:rsid w:val="00F2273F"/>
    <w:rsid w:val="00F22A37"/>
    <w:rsid w:val="00F23907"/>
    <w:rsid w:val="00F24197"/>
    <w:rsid w:val="00F24FE4"/>
    <w:rsid w:val="00F253A5"/>
    <w:rsid w:val="00F25534"/>
    <w:rsid w:val="00F2667E"/>
    <w:rsid w:val="00F26967"/>
    <w:rsid w:val="00F27081"/>
    <w:rsid w:val="00F27631"/>
    <w:rsid w:val="00F278CB"/>
    <w:rsid w:val="00F3092A"/>
    <w:rsid w:val="00F30E05"/>
    <w:rsid w:val="00F30EA9"/>
    <w:rsid w:val="00F312B9"/>
    <w:rsid w:val="00F31A70"/>
    <w:rsid w:val="00F31FD9"/>
    <w:rsid w:val="00F323FB"/>
    <w:rsid w:val="00F32689"/>
    <w:rsid w:val="00F3273E"/>
    <w:rsid w:val="00F328A3"/>
    <w:rsid w:val="00F345D4"/>
    <w:rsid w:val="00F34991"/>
    <w:rsid w:val="00F3528A"/>
    <w:rsid w:val="00F3535F"/>
    <w:rsid w:val="00F3556D"/>
    <w:rsid w:val="00F35D54"/>
    <w:rsid w:val="00F36034"/>
    <w:rsid w:val="00F36DB5"/>
    <w:rsid w:val="00F37318"/>
    <w:rsid w:val="00F3746E"/>
    <w:rsid w:val="00F377DF"/>
    <w:rsid w:val="00F402E3"/>
    <w:rsid w:val="00F40396"/>
    <w:rsid w:val="00F4181B"/>
    <w:rsid w:val="00F419B7"/>
    <w:rsid w:val="00F41EEE"/>
    <w:rsid w:val="00F41F90"/>
    <w:rsid w:val="00F425BC"/>
    <w:rsid w:val="00F42677"/>
    <w:rsid w:val="00F42994"/>
    <w:rsid w:val="00F42CD0"/>
    <w:rsid w:val="00F42DB6"/>
    <w:rsid w:val="00F42E43"/>
    <w:rsid w:val="00F43037"/>
    <w:rsid w:val="00F442D9"/>
    <w:rsid w:val="00F453ED"/>
    <w:rsid w:val="00F456F7"/>
    <w:rsid w:val="00F45DC5"/>
    <w:rsid w:val="00F45EE5"/>
    <w:rsid w:val="00F46E23"/>
    <w:rsid w:val="00F471D3"/>
    <w:rsid w:val="00F47297"/>
    <w:rsid w:val="00F472FE"/>
    <w:rsid w:val="00F47B03"/>
    <w:rsid w:val="00F50608"/>
    <w:rsid w:val="00F50749"/>
    <w:rsid w:val="00F507AB"/>
    <w:rsid w:val="00F507EC"/>
    <w:rsid w:val="00F50AD9"/>
    <w:rsid w:val="00F51950"/>
    <w:rsid w:val="00F51D1C"/>
    <w:rsid w:val="00F527E3"/>
    <w:rsid w:val="00F533D4"/>
    <w:rsid w:val="00F53941"/>
    <w:rsid w:val="00F54BA6"/>
    <w:rsid w:val="00F54EFB"/>
    <w:rsid w:val="00F559E2"/>
    <w:rsid w:val="00F55AA1"/>
    <w:rsid w:val="00F560BF"/>
    <w:rsid w:val="00F564F2"/>
    <w:rsid w:val="00F56663"/>
    <w:rsid w:val="00F5677C"/>
    <w:rsid w:val="00F56C79"/>
    <w:rsid w:val="00F56CB8"/>
    <w:rsid w:val="00F56D3E"/>
    <w:rsid w:val="00F56FFA"/>
    <w:rsid w:val="00F57BE7"/>
    <w:rsid w:val="00F57D26"/>
    <w:rsid w:val="00F601C1"/>
    <w:rsid w:val="00F604E5"/>
    <w:rsid w:val="00F610E4"/>
    <w:rsid w:val="00F61E6F"/>
    <w:rsid w:val="00F6229B"/>
    <w:rsid w:val="00F62D0C"/>
    <w:rsid w:val="00F62FD3"/>
    <w:rsid w:val="00F6343B"/>
    <w:rsid w:val="00F64A1F"/>
    <w:rsid w:val="00F64AFA"/>
    <w:rsid w:val="00F64E2C"/>
    <w:rsid w:val="00F653A0"/>
    <w:rsid w:val="00F66638"/>
    <w:rsid w:val="00F6688E"/>
    <w:rsid w:val="00F66E08"/>
    <w:rsid w:val="00F673AE"/>
    <w:rsid w:val="00F6742D"/>
    <w:rsid w:val="00F7037E"/>
    <w:rsid w:val="00F705FB"/>
    <w:rsid w:val="00F71372"/>
    <w:rsid w:val="00F7187D"/>
    <w:rsid w:val="00F718AB"/>
    <w:rsid w:val="00F71FCA"/>
    <w:rsid w:val="00F7210A"/>
    <w:rsid w:val="00F72FCD"/>
    <w:rsid w:val="00F73345"/>
    <w:rsid w:val="00F7341F"/>
    <w:rsid w:val="00F73515"/>
    <w:rsid w:val="00F73E26"/>
    <w:rsid w:val="00F73F35"/>
    <w:rsid w:val="00F7508B"/>
    <w:rsid w:val="00F75538"/>
    <w:rsid w:val="00F75EB6"/>
    <w:rsid w:val="00F76590"/>
    <w:rsid w:val="00F76ECA"/>
    <w:rsid w:val="00F7796E"/>
    <w:rsid w:val="00F77996"/>
    <w:rsid w:val="00F7799F"/>
    <w:rsid w:val="00F80104"/>
    <w:rsid w:val="00F80BD9"/>
    <w:rsid w:val="00F80CAE"/>
    <w:rsid w:val="00F81F2B"/>
    <w:rsid w:val="00F81F50"/>
    <w:rsid w:val="00F82BE0"/>
    <w:rsid w:val="00F82E72"/>
    <w:rsid w:val="00F831C0"/>
    <w:rsid w:val="00F837C4"/>
    <w:rsid w:val="00F8384E"/>
    <w:rsid w:val="00F843D4"/>
    <w:rsid w:val="00F84DAC"/>
    <w:rsid w:val="00F84FD6"/>
    <w:rsid w:val="00F85392"/>
    <w:rsid w:val="00F85762"/>
    <w:rsid w:val="00F8669E"/>
    <w:rsid w:val="00F86B8E"/>
    <w:rsid w:val="00F86B8F"/>
    <w:rsid w:val="00F87267"/>
    <w:rsid w:val="00F8776F"/>
    <w:rsid w:val="00F87C7F"/>
    <w:rsid w:val="00F87F5A"/>
    <w:rsid w:val="00F90735"/>
    <w:rsid w:val="00F90C1B"/>
    <w:rsid w:val="00F90DF4"/>
    <w:rsid w:val="00F91608"/>
    <w:rsid w:val="00F916F7"/>
    <w:rsid w:val="00F91BA3"/>
    <w:rsid w:val="00F91E99"/>
    <w:rsid w:val="00F922E5"/>
    <w:rsid w:val="00F92704"/>
    <w:rsid w:val="00F928DC"/>
    <w:rsid w:val="00F92B4B"/>
    <w:rsid w:val="00F93086"/>
    <w:rsid w:val="00F9338B"/>
    <w:rsid w:val="00F93651"/>
    <w:rsid w:val="00F93874"/>
    <w:rsid w:val="00F94BC2"/>
    <w:rsid w:val="00F94C5D"/>
    <w:rsid w:val="00F94DA6"/>
    <w:rsid w:val="00F952EE"/>
    <w:rsid w:val="00F954D3"/>
    <w:rsid w:val="00F969F5"/>
    <w:rsid w:val="00F96D78"/>
    <w:rsid w:val="00F97486"/>
    <w:rsid w:val="00F97E96"/>
    <w:rsid w:val="00FA0150"/>
    <w:rsid w:val="00FA07F4"/>
    <w:rsid w:val="00FA0D17"/>
    <w:rsid w:val="00FA1201"/>
    <w:rsid w:val="00FA124C"/>
    <w:rsid w:val="00FA1788"/>
    <w:rsid w:val="00FA17F2"/>
    <w:rsid w:val="00FA205D"/>
    <w:rsid w:val="00FA23B0"/>
    <w:rsid w:val="00FA24B4"/>
    <w:rsid w:val="00FA2B44"/>
    <w:rsid w:val="00FA2C2E"/>
    <w:rsid w:val="00FA2E84"/>
    <w:rsid w:val="00FA4754"/>
    <w:rsid w:val="00FA49B6"/>
    <w:rsid w:val="00FA49C2"/>
    <w:rsid w:val="00FA4E54"/>
    <w:rsid w:val="00FA55A1"/>
    <w:rsid w:val="00FA5CD0"/>
    <w:rsid w:val="00FA600B"/>
    <w:rsid w:val="00FA6AEC"/>
    <w:rsid w:val="00FA6AFD"/>
    <w:rsid w:val="00FA77F6"/>
    <w:rsid w:val="00FA7A95"/>
    <w:rsid w:val="00FB000C"/>
    <w:rsid w:val="00FB0103"/>
    <w:rsid w:val="00FB0190"/>
    <w:rsid w:val="00FB0757"/>
    <w:rsid w:val="00FB1153"/>
    <w:rsid w:val="00FB1364"/>
    <w:rsid w:val="00FB14C5"/>
    <w:rsid w:val="00FB2084"/>
    <w:rsid w:val="00FB20C7"/>
    <w:rsid w:val="00FB26CE"/>
    <w:rsid w:val="00FB2C57"/>
    <w:rsid w:val="00FB2DFA"/>
    <w:rsid w:val="00FB3875"/>
    <w:rsid w:val="00FB3C69"/>
    <w:rsid w:val="00FB3D4E"/>
    <w:rsid w:val="00FB4ADD"/>
    <w:rsid w:val="00FB507D"/>
    <w:rsid w:val="00FB600D"/>
    <w:rsid w:val="00FB64A5"/>
    <w:rsid w:val="00FB667C"/>
    <w:rsid w:val="00FB723C"/>
    <w:rsid w:val="00FB72A2"/>
    <w:rsid w:val="00FB73F7"/>
    <w:rsid w:val="00FB7BD4"/>
    <w:rsid w:val="00FB7F5E"/>
    <w:rsid w:val="00FB7F9B"/>
    <w:rsid w:val="00FC05E1"/>
    <w:rsid w:val="00FC05FB"/>
    <w:rsid w:val="00FC073D"/>
    <w:rsid w:val="00FC0AA6"/>
    <w:rsid w:val="00FC0CF2"/>
    <w:rsid w:val="00FC0DDB"/>
    <w:rsid w:val="00FC120E"/>
    <w:rsid w:val="00FC186B"/>
    <w:rsid w:val="00FC1CF7"/>
    <w:rsid w:val="00FC2226"/>
    <w:rsid w:val="00FC2299"/>
    <w:rsid w:val="00FC2BB4"/>
    <w:rsid w:val="00FC303F"/>
    <w:rsid w:val="00FC33B8"/>
    <w:rsid w:val="00FC3A2C"/>
    <w:rsid w:val="00FC3F00"/>
    <w:rsid w:val="00FC4EFF"/>
    <w:rsid w:val="00FC6C88"/>
    <w:rsid w:val="00FC6D5B"/>
    <w:rsid w:val="00FC746C"/>
    <w:rsid w:val="00FC7948"/>
    <w:rsid w:val="00FD0569"/>
    <w:rsid w:val="00FD06C2"/>
    <w:rsid w:val="00FD080F"/>
    <w:rsid w:val="00FD0CF6"/>
    <w:rsid w:val="00FD1AC7"/>
    <w:rsid w:val="00FD1C5B"/>
    <w:rsid w:val="00FD24CC"/>
    <w:rsid w:val="00FD33A9"/>
    <w:rsid w:val="00FD39CA"/>
    <w:rsid w:val="00FD3EE2"/>
    <w:rsid w:val="00FD47AA"/>
    <w:rsid w:val="00FD48C3"/>
    <w:rsid w:val="00FD4F1E"/>
    <w:rsid w:val="00FD54B5"/>
    <w:rsid w:val="00FD57F9"/>
    <w:rsid w:val="00FD58FE"/>
    <w:rsid w:val="00FD5E76"/>
    <w:rsid w:val="00FD5EFB"/>
    <w:rsid w:val="00FD5EFD"/>
    <w:rsid w:val="00FD6426"/>
    <w:rsid w:val="00FD6DE7"/>
    <w:rsid w:val="00FD755E"/>
    <w:rsid w:val="00FD7F72"/>
    <w:rsid w:val="00FE01B6"/>
    <w:rsid w:val="00FE134E"/>
    <w:rsid w:val="00FE13F6"/>
    <w:rsid w:val="00FE1E8D"/>
    <w:rsid w:val="00FE2373"/>
    <w:rsid w:val="00FE3FA9"/>
    <w:rsid w:val="00FE4751"/>
    <w:rsid w:val="00FE4824"/>
    <w:rsid w:val="00FE5BA8"/>
    <w:rsid w:val="00FE5C21"/>
    <w:rsid w:val="00FE5C4D"/>
    <w:rsid w:val="00FF0695"/>
    <w:rsid w:val="00FF0AFD"/>
    <w:rsid w:val="00FF0D17"/>
    <w:rsid w:val="00FF0FC2"/>
    <w:rsid w:val="00FF1065"/>
    <w:rsid w:val="00FF17A3"/>
    <w:rsid w:val="00FF18A6"/>
    <w:rsid w:val="00FF2147"/>
    <w:rsid w:val="00FF2389"/>
    <w:rsid w:val="00FF2437"/>
    <w:rsid w:val="00FF2581"/>
    <w:rsid w:val="00FF3F40"/>
    <w:rsid w:val="00FF4120"/>
    <w:rsid w:val="00FF412E"/>
    <w:rsid w:val="00FF4901"/>
    <w:rsid w:val="00FF4953"/>
    <w:rsid w:val="00FF496E"/>
    <w:rsid w:val="00FF4997"/>
    <w:rsid w:val="00FF4F4B"/>
    <w:rsid w:val="00FF5FB7"/>
    <w:rsid w:val="00FF60C8"/>
    <w:rsid w:val="00FF6B03"/>
    <w:rsid w:val="00FF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0071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6010D8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0"/>
    </w:pPr>
    <w:rPr>
      <w:rFonts w:ascii="Times New Roman CYR" w:hAnsi="Times New Roman CYR" w:cs="Times New Roman CYR"/>
      <w:b/>
      <w:bCs/>
      <w:kern w:val="2"/>
      <w:lang w:eastAsia="ar-SA"/>
    </w:rPr>
  </w:style>
  <w:style w:type="paragraph" w:styleId="2">
    <w:name w:val="heading 2"/>
    <w:basedOn w:val="a0"/>
    <w:next w:val="a0"/>
    <w:link w:val="20"/>
    <w:uiPriority w:val="9"/>
    <w:qFormat/>
    <w:rsid w:val="00CC42D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061B7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Знак Знак2 Знак Знак"/>
    <w:basedOn w:val="a0"/>
    <w:semiHidden/>
    <w:rsid w:val="00C2533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Balloon Text"/>
    <w:basedOn w:val="a0"/>
    <w:link w:val="a5"/>
    <w:unhideWhenUsed/>
    <w:rsid w:val="00A869B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A869B7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Знак Знак Знак Знак Знак Знак Знак"/>
    <w:basedOn w:val="a0"/>
    <w:rsid w:val="004A3A17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2">
    <w:name w:val="Body Text 2"/>
    <w:basedOn w:val="a0"/>
    <w:link w:val="23"/>
    <w:rsid w:val="00AD40B0"/>
    <w:pPr>
      <w:spacing w:after="0" w:line="240" w:lineRule="auto"/>
      <w:jc w:val="center"/>
    </w:pPr>
    <w:rPr>
      <w:rFonts w:ascii="Times New Roman" w:eastAsia="Times New Roman" w:hAnsi="Times New Roman"/>
      <w:szCs w:val="28"/>
    </w:rPr>
  </w:style>
  <w:style w:type="paragraph" w:styleId="a7">
    <w:name w:val="Body Text Indent"/>
    <w:basedOn w:val="a0"/>
    <w:link w:val="a8"/>
    <w:rsid w:val="00EE04F9"/>
    <w:pPr>
      <w:spacing w:after="120"/>
      <w:ind w:left="283"/>
    </w:pPr>
  </w:style>
  <w:style w:type="paragraph" w:customStyle="1" w:styleId="11">
    <w:name w:val="Абзац списка1"/>
    <w:basedOn w:val="a0"/>
    <w:qFormat/>
    <w:rsid w:val="00EE04F9"/>
    <w:pPr>
      <w:spacing w:after="200" w:line="276" w:lineRule="auto"/>
      <w:ind w:left="720"/>
    </w:pPr>
    <w:rPr>
      <w:rFonts w:eastAsia="Times New Roman"/>
    </w:rPr>
  </w:style>
  <w:style w:type="paragraph" w:customStyle="1" w:styleId="12">
    <w:name w:val="Знак Знак1 Знак Знак Знак Знак"/>
    <w:basedOn w:val="a0"/>
    <w:rsid w:val="00372EAC"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3">
    <w:name w:val="Без интервала1"/>
    <w:rsid w:val="00001F61"/>
    <w:rPr>
      <w:rFonts w:eastAsia="Times New Roman"/>
      <w:sz w:val="22"/>
      <w:szCs w:val="22"/>
    </w:rPr>
  </w:style>
  <w:style w:type="paragraph" w:styleId="a9">
    <w:name w:val="List Paragraph"/>
    <w:basedOn w:val="a0"/>
    <w:uiPriority w:val="34"/>
    <w:qFormat/>
    <w:rsid w:val="00FC4EF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a">
    <w:name w:val="Body Text"/>
    <w:basedOn w:val="a0"/>
    <w:rsid w:val="000253C0"/>
    <w:pPr>
      <w:spacing w:after="120"/>
    </w:pPr>
  </w:style>
  <w:style w:type="paragraph" w:styleId="24">
    <w:name w:val="Body Text Indent 2"/>
    <w:basedOn w:val="a0"/>
    <w:link w:val="25"/>
    <w:rsid w:val="006010D8"/>
    <w:pPr>
      <w:spacing w:after="120" w:line="480" w:lineRule="auto"/>
      <w:ind w:left="283"/>
    </w:pPr>
  </w:style>
  <w:style w:type="character" w:customStyle="1" w:styleId="10">
    <w:name w:val="Заголовок 1 Знак"/>
    <w:link w:val="1"/>
    <w:uiPriority w:val="99"/>
    <w:rsid w:val="006010D8"/>
    <w:rPr>
      <w:rFonts w:ascii="Times New Roman CYR" w:eastAsia="Calibri" w:hAnsi="Times New Roman CYR" w:cs="Times New Roman CYR"/>
      <w:b/>
      <w:bCs/>
      <w:kern w:val="2"/>
      <w:sz w:val="22"/>
      <w:szCs w:val="22"/>
      <w:lang w:val="ru-RU" w:eastAsia="ar-SA" w:bidi="ar-SA"/>
    </w:rPr>
  </w:style>
  <w:style w:type="character" w:customStyle="1" w:styleId="text11">
    <w:name w:val="text11"/>
    <w:rsid w:val="00941D3D"/>
    <w:rPr>
      <w:rFonts w:ascii="Verdana" w:hAnsi="Verdana" w:hint="default"/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styleId="ab">
    <w:name w:val="Hyperlink"/>
    <w:unhideWhenUsed/>
    <w:rsid w:val="00AF3CEA"/>
    <w:rPr>
      <w:color w:val="0563C1"/>
      <w:u w:val="single"/>
    </w:rPr>
  </w:style>
  <w:style w:type="paragraph" w:customStyle="1" w:styleId="ac">
    <w:name w:val="Знак"/>
    <w:basedOn w:val="a0"/>
    <w:rsid w:val="00C414D7"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table" w:styleId="ad">
    <w:name w:val="Table Grid"/>
    <w:basedOn w:val="a2"/>
    <w:rsid w:val="00384E2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2">
    <w:name w:val="s2"/>
    <w:rsid w:val="00201EFF"/>
  </w:style>
  <w:style w:type="paragraph" w:customStyle="1" w:styleId="Default">
    <w:name w:val="Default"/>
    <w:rsid w:val="008A43A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4">
    <w:name w:val="Знак Знак1"/>
    <w:basedOn w:val="a0"/>
    <w:rsid w:val="00670A6D"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e">
    <w:name w:val="Знак Знак"/>
    <w:basedOn w:val="a0"/>
    <w:rsid w:val="00C7692D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">
    <w:name w:val="No Spacing"/>
    <w:link w:val="af0"/>
    <w:qFormat/>
    <w:rsid w:val="00A528DC"/>
    <w:rPr>
      <w:sz w:val="22"/>
      <w:szCs w:val="22"/>
    </w:rPr>
  </w:style>
  <w:style w:type="character" w:customStyle="1" w:styleId="af0">
    <w:name w:val="Без интервала Знак"/>
    <w:link w:val="af"/>
    <w:rsid w:val="00A528DC"/>
    <w:rPr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0"/>
    <w:rsid w:val="00BF20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BF20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rmal (Web)"/>
    <w:basedOn w:val="a0"/>
    <w:uiPriority w:val="99"/>
    <w:rsid w:val="00F253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F253A5"/>
    <w:rPr>
      <w:rFonts w:cs="Times New Roman"/>
    </w:rPr>
  </w:style>
  <w:style w:type="character" w:styleId="af2">
    <w:name w:val="Emphasis"/>
    <w:qFormat/>
    <w:rsid w:val="00F253A5"/>
    <w:rPr>
      <w:rFonts w:cs="Times New Roman"/>
      <w:i/>
      <w:iCs/>
    </w:rPr>
  </w:style>
  <w:style w:type="character" w:styleId="af3">
    <w:name w:val="Strong"/>
    <w:qFormat/>
    <w:rsid w:val="00F253A5"/>
    <w:rPr>
      <w:rFonts w:cs="Times New Roman"/>
      <w:b/>
      <w:bCs/>
    </w:rPr>
  </w:style>
  <w:style w:type="paragraph" w:customStyle="1" w:styleId="p14">
    <w:name w:val="p14"/>
    <w:basedOn w:val="a0"/>
    <w:rsid w:val="001A1D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0"/>
    <w:rsid w:val="002E5F61"/>
    <w:pPr>
      <w:spacing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7">
    <w:name w:val="Знак Знак7"/>
    <w:basedOn w:val="a0"/>
    <w:semiHidden/>
    <w:rsid w:val="00270F0E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15">
    <w:name w:val="Style15"/>
    <w:basedOn w:val="a0"/>
    <w:uiPriority w:val="99"/>
    <w:rsid w:val="00270F0E"/>
    <w:pPr>
      <w:widowControl w:val="0"/>
      <w:suppressAutoHyphens/>
      <w:autoSpaceDE w:val="0"/>
      <w:autoSpaceDN w:val="0"/>
      <w:adjustRightInd w:val="0"/>
      <w:spacing w:after="0" w:line="495" w:lineRule="exact"/>
      <w:ind w:firstLine="112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Знак"/>
    <w:basedOn w:val="a0"/>
    <w:rsid w:val="00AE4B9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Нормальный (таблица)"/>
    <w:basedOn w:val="a0"/>
    <w:next w:val="a0"/>
    <w:uiPriority w:val="99"/>
    <w:rsid w:val="00D627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1">
    <w:name w:val="p1"/>
    <w:basedOn w:val="a0"/>
    <w:rsid w:val="00D627F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6">
    <w:name w:val="Знак Знак6"/>
    <w:basedOn w:val="a0"/>
    <w:rsid w:val="00D627F2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23">
    <w:name w:val="Основной текст 2 Знак"/>
    <w:link w:val="22"/>
    <w:rsid w:val="008E38AB"/>
    <w:rPr>
      <w:rFonts w:ascii="Times New Roman" w:eastAsia="Times New Roman" w:hAnsi="Times New Roman"/>
      <w:sz w:val="22"/>
      <w:szCs w:val="28"/>
    </w:rPr>
  </w:style>
  <w:style w:type="character" w:customStyle="1" w:styleId="15">
    <w:name w:val="Основной текст1"/>
    <w:uiPriority w:val="99"/>
    <w:rsid w:val="003E05F5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6">
    <w:name w:val="Без интервала1"/>
    <w:rsid w:val="009A2AF2"/>
    <w:rPr>
      <w:sz w:val="22"/>
      <w:szCs w:val="22"/>
    </w:rPr>
  </w:style>
  <w:style w:type="paragraph" w:customStyle="1" w:styleId="17">
    <w:name w:val="Абзац списка1"/>
    <w:basedOn w:val="a0"/>
    <w:uiPriority w:val="99"/>
    <w:rsid w:val="0092799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CC42D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ConsPlusTitle">
    <w:name w:val="ConsPlusTitle"/>
    <w:rsid w:val="00CC42DC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30">
    <w:name w:val="Основной текст 23"/>
    <w:basedOn w:val="a0"/>
    <w:rsid w:val="00CC42DC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7">
    <w:name w:val="List"/>
    <w:basedOn w:val="a0"/>
    <w:rsid w:val="00CC42D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af8">
    <w:name w:val="Гипертекстовая ссылка"/>
    <w:rsid w:val="00CC42DC"/>
    <w:rPr>
      <w:color w:val="106BBE"/>
    </w:rPr>
  </w:style>
  <w:style w:type="paragraph" w:customStyle="1" w:styleId="msonormalcxspmiddlecxsplast">
    <w:name w:val="msonormalcxspmiddlecxsplast"/>
    <w:basedOn w:val="a0"/>
    <w:rsid w:val="00C778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0"/>
    <w:rsid w:val="00C778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next w:val="a0"/>
    <w:uiPriority w:val="99"/>
    <w:rsid w:val="000416D6"/>
    <w:pPr>
      <w:widowControl w:val="0"/>
      <w:suppressAutoHyphens/>
      <w:autoSpaceDE w:val="0"/>
      <w:ind w:firstLine="720"/>
    </w:pPr>
    <w:rPr>
      <w:rFonts w:ascii="Arial" w:eastAsia="Arial" w:hAnsi="Arial"/>
      <w:kern w:val="1"/>
    </w:rPr>
  </w:style>
  <w:style w:type="paragraph" w:styleId="af9">
    <w:name w:val="header"/>
    <w:basedOn w:val="a0"/>
    <w:link w:val="afa"/>
    <w:uiPriority w:val="99"/>
    <w:semiHidden/>
    <w:unhideWhenUsed/>
    <w:rsid w:val="0039044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semiHidden/>
    <w:rsid w:val="00390443"/>
    <w:rPr>
      <w:sz w:val="22"/>
      <w:szCs w:val="22"/>
      <w:lang w:eastAsia="en-US"/>
    </w:rPr>
  </w:style>
  <w:style w:type="paragraph" w:styleId="afb">
    <w:name w:val="footer"/>
    <w:basedOn w:val="a0"/>
    <w:link w:val="afc"/>
    <w:uiPriority w:val="99"/>
    <w:unhideWhenUsed/>
    <w:rsid w:val="00390443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sid w:val="00390443"/>
    <w:rPr>
      <w:sz w:val="22"/>
      <w:szCs w:val="22"/>
      <w:lang w:eastAsia="en-US"/>
    </w:rPr>
  </w:style>
  <w:style w:type="paragraph" w:customStyle="1" w:styleId="msonormalcxspmiddlecxsplastcxspmiddle">
    <w:name w:val="msonormalcxspmiddlecxsplastcxspmiddle"/>
    <w:basedOn w:val="a0"/>
    <w:rsid w:val="00B274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lastcxsplast">
    <w:name w:val="msonormalcxspmiddlecxsplastcxsplast"/>
    <w:basedOn w:val="a0"/>
    <w:rsid w:val="00B274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lastcxspmiddlecxsplast">
    <w:name w:val="msonormalcxspmiddlecxsplastcxspmiddlecxsplast"/>
    <w:basedOn w:val="a0"/>
    <w:rsid w:val="00B274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lastcxsplastcxsplast">
    <w:name w:val="msonormalcxspmiddlecxsplastcxsplastcxsplast"/>
    <w:basedOn w:val="a0"/>
    <w:rsid w:val="00B274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lastcxsplastcxspmiddle">
    <w:name w:val="msonormalcxspmiddlecxsplastcxsplastcxspmiddle"/>
    <w:basedOn w:val="a0"/>
    <w:rsid w:val="00B274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lastcxsplastcxsplastcxsplast">
    <w:name w:val="msonormalcxspmiddlecxsplastcxsplastcxsplastcxsplast"/>
    <w:basedOn w:val="a0"/>
    <w:rsid w:val="00B274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semiHidden/>
    <w:rsid w:val="001061B7"/>
    <w:rPr>
      <w:rFonts w:eastAsia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rsid w:val="001061B7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3">
    <w:name w:val="Body Text 3"/>
    <w:basedOn w:val="a0"/>
    <w:link w:val="30"/>
    <w:rsid w:val="004E013D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rsid w:val="004E013D"/>
    <w:rPr>
      <w:rFonts w:ascii="Times New Roman" w:eastAsia="Times New Roman" w:hAnsi="Times New Roman"/>
      <w:sz w:val="16"/>
      <w:szCs w:val="16"/>
    </w:rPr>
  </w:style>
  <w:style w:type="paragraph" w:customStyle="1" w:styleId="afd">
    <w:name w:val="Прижатый влево"/>
    <w:basedOn w:val="a0"/>
    <w:next w:val="a0"/>
    <w:uiPriority w:val="99"/>
    <w:rsid w:val="00CA56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26">
    <w:name w:val="Основной текст (2)_"/>
    <w:link w:val="27"/>
    <w:rsid w:val="00E51D5A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E51D5A"/>
    <w:pPr>
      <w:widowControl w:val="0"/>
      <w:shd w:val="clear" w:color="auto" w:fill="FFFFFF"/>
      <w:spacing w:before="300" w:after="60" w:line="0" w:lineRule="atLeast"/>
      <w:jc w:val="both"/>
    </w:pPr>
    <w:rPr>
      <w:rFonts w:ascii="Sylfaen" w:eastAsia="Sylfaen" w:hAnsi="Sylfaen"/>
      <w:sz w:val="18"/>
      <w:szCs w:val="18"/>
    </w:rPr>
  </w:style>
  <w:style w:type="character" w:customStyle="1" w:styleId="2Exact">
    <w:name w:val="Основной текст (2) Exact"/>
    <w:rsid w:val="008241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styleId="afe">
    <w:name w:val="annotation reference"/>
    <w:uiPriority w:val="99"/>
    <w:semiHidden/>
    <w:unhideWhenUsed/>
    <w:rsid w:val="00995351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995351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995351"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995351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995351"/>
    <w:rPr>
      <w:b/>
      <w:bCs/>
      <w:lang w:eastAsia="en-US"/>
    </w:rPr>
  </w:style>
  <w:style w:type="character" w:customStyle="1" w:styleId="2105pt">
    <w:name w:val="Основной текст (2) + 10;5 pt"/>
    <w:rsid w:val="00581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Полужирный"/>
    <w:rsid w:val="00581C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rsid w:val="00581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a">
    <w:name w:val="Заголовок_контр"/>
    <w:basedOn w:val="a0"/>
    <w:next w:val="a0"/>
    <w:rsid w:val="001317F8"/>
    <w:pPr>
      <w:numPr>
        <w:numId w:val="15"/>
      </w:numPr>
      <w:autoSpaceDE w:val="0"/>
      <w:autoSpaceDN w:val="0"/>
      <w:spacing w:before="60" w:after="0" w:line="240" w:lineRule="auto"/>
      <w:jc w:val="center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rsid w:val="004A35B6"/>
    <w:rPr>
      <w:sz w:val="22"/>
      <w:szCs w:val="22"/>
      <w:lang w:eastAsia="en-US"/>
    </w:rPr>
  </w:style>
  <w:style w:type="character" w:customStyle="1" w:styleId="a8">
    <w:name w:val="Основной текст с отступом Знак"/>
    <w:link w:val="a7"/>
    <w:rsid w:val="004A35B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2D7B9-F69F-4073-A383-FA2B1753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48070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gorpeu-512-3</dc:creator>
  <cp:lastModifiedBy>zgokks</cp:lastModifiedBy>
  <cp:revision>110</cp:revision>
  <cp:lastPrinted>2025-07-31T06:57:00Z</cp:lastPrinted>
  <dcterms:created xsi:type="dcterms:W3CDTF">2014-04-30T08:17:00Z</dcterms:created>
  <dcterms:modified xsi:type="dcterms:W3CDTF">2025-09-09T10:41:00Z</dcterms:modified>
</cp:coreProperties>
</file>